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FB" w:rsidRDefault="00A26DFB" w:rsidP="00A26DFB">
      <w:pPr>
        <w:keepNext/>
        <w:tabs>
          <w:tab w:val="left" w:pos="3544"/>
        </w:tabs>
        <w:spacing w:before="360" w:after="120"/>
        <w:ind w:left="709" w:right="706"/>
        <w:jc w:val="center"/>
        <w:rPr>
          <w:b/>
          <w:bCs w:val="0"/>
        </w:rPr>
      </w:pPr>
      <w:r>
        <w:rPr>
          <w:b/>
          <w:sz w:val="26"/>
          <w:szCs w:val="26"/>
        </w:rPr>
        <w:t>4. Подпрограмма «Благоустройство и охрана окружающей среды»</w:t>
      </w:r>
    </w:p>
    <w:p w:rsidR="00A26DFB" w:rsidRDefault="00A26DFB" w:rsidP="00A26DFB">
      <w:pPr>
        <w:pStyle w:val="a5"/>
        <w:keepNext/>
        <w:autoSpaceDE w:val="0"/>
        <w:spacing w:before="360" w:after="240"/>
        <w:ind w:right="565"/>
        <w:jc w:val="center"/>
        <w:rPr>
          <w:sz w:val="22"/>
          <w:szCs w:val="22"/>
        </w:rPr>
      </w:pPr>
      <w:r>
        <w:rPr>
          <w:b/>
          <w:bCs w:val="0"/>
        </w:rPr>
        <w:t>Краткая характеристика (паспорт) подпрограммы</w:t>
      </w:r>
    </w:p>
    <w:tbl>
      <w:tblPr>
        <w:tblW w:w="1007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47"/>
        <w:gridCol w:w="8223"/>
      </w:tblGrid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Благоустройство и охрана окружающей среды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Координатор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Заместитель главы Администрации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 по строительству и ЖКХ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Отдел строительства, ЖКХ и архитектуры Администрации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</w:tr>
      <w:tr w:rsidR="00711261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261" w:rsidRDefault="00711261" w:rsidP="007F36E7">
            <w:pPr>
              <w:autoSpaceDE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261" w:rsidRDefault="00711261" w:rsidP="007F36E7">
            <w:pPr>
              <w:autoSpaceDE w:val="0"/>
              <w:spacing w:before="60" w:after="60"/>
              <w:rPr>
                <w:sz w:val="22"/>
                <w:szCs w:val="22"/>
              </w:rPr>
            </w:pPr>
            <w:r w:rsidRPr="00711261">
              <w:rPr>
                <w:sz w:val="22"/>
                <w:szCs w:val="22"/>
              </w:rPr>
              <w:t xml:space="preserve">Управление сельского хозяйства Администрации </w:t>
            </w:r>
            <w:proofErr w:type="spellStart"/>
            <w:r w:rsidRPr="00711261">
              <w:rPr>
                <w:sz w:val="22"/>
                <w:szCs w:val="22"/>
              </w:rPr>
              <w:t>Балезинского</w:t>
            </w:r>
            <w:proofErr w:type="spellEnd"/>
            <w:r w:rsidRPr="00711261">
              <w:rPr>
                <w:sz w:val="22"/>
                <w:szCs w:val="22"/>
              </w:rPr>
              <w:t xml:space="preserve"> района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Повышение качества окружающей среды за счет благоустройства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обеспечения санитарно-эпидемиологического благополучия жителей и экологической безопасности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1) </w:t>
            </w:r>
            <w:r w:rsidRPr="00A24084">
              <w:rPr>
                <w:sz w:val="22"/>
                <w:szCs w:val="22"/>
              </w:rPr>
              <w:t>Совершенствование системы сбора и утилизации отходов.</w:t>
            </w:r>
          </w:p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2) </w:t>
            </w:r>
            <w:r w:rsidRPr="00A24084">
              <w:rPr>
                <w:sz w:val="22"/>
                <w:szCs w:val="22"/>
              </w:rPr>
              <w:t xml:space="preserve">Устранение предпосылок для организации несанкционированных свалок.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3) Организация обустройства мест массового отдыха населения.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4) Повышение уровня благоустройства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включая места общего пользования, рекреационные зоны, прилегающие территории к объектам производственного и социального назначения, придомовые территории к многоквартирным и индивидуальным домам.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5) Вовлечение жителей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 в проведение работ по санитарной уборке, благоустройству и озеленению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повышение их ответственности за соблюдение санитарно-экологической чистоты   в месте проживания.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6) Улучшение содержания мест захоронения (кладбищ).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7) Улучшение организации качества уличного освещения. 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 w:rsidRPr="00537D8B">
              <w:rPr>
                <w:sz w:val="22"/>
                <w:szCs w:val="22"/>
              </w:rPr>
              <w:t xml:space="preserve">-  </w:t>
            </w:r>
            <w:r w:rsidR="00C26A84" w:rsidRPr="00C26A84">
              <w:rPr>
                <w:sz w:val="22"/>
                <w:szCs w:val="22"/>
              </w:rPr>
              <w:t>Количество ликвидированных в отчетном периоде несанкционированных свалок</w:t>
            </w:r>
            <w:r w:rsidR="00C26A84">
              <w:rPr>
                <w:sz w:val="22"/>
                <w:szCs w:val="22"/>
              </w:rPr>
              <w:t>, единиц.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протяженности сетей уличного освещения в общей протяженности  улично-дорожной сети в отчетный период, процентов.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</w:t>
            </w:r>
            <w:bookmarkStart w:id="0" w:name="_GoBack"/>
            <w:r>
              <w:rPr>
                <w:sz w:val="22"/>
                <w:szCs w:val="22"/>
              </w:rPr>
              <w:t xml:space="preserve">Доля работающих </w:t>
            </w:r>
            <w:proofErr w:type="spellStart"/>
            <w:r>
              <w:rPr>
                <w:sz w:val="22"/>
                <w:szCs w:val="22"/>
              </w:rPr>
              <w:t>светоточек</w:t>
            </w:r>
            <w:proofErr w:type="spellEnd"/>
            <w:r>
              <w:rPr>
                <w:sz w:val="22"/>
                <w:szCs w:val="22"/>
              </w:rPr>
              <w:t xml:space="preserve"> на улично-дорожной сети в общем количестве установленных </w:t>
            </w:r>
            <w:proofErr w:type="spellStart"/>
            <w:r>
              <w:rPr>
                <w:sz w:val="22"/>
                <w:szCs w:val="22"/>
              </w:rPr>
              <w:t>светоточек</w:t>
            </w:r>
            <w:proofErr w:type="spellEnd"/>
            <w:r>
              <w:rPr>
                <w:sz w:val="22"/>
                <w:szCs w:val="22"/>
              </w:rPr>
              <w:t xml:space="preserve"> в отчетный период</w:t>
            </w:r>
            <w:bookmarkEnd w:id="0"/>
            <w:r>
              <w:rPr>
                <w:sz w:val="22"/>
                <w:szCs w:val="22"/>
              </w:rPr>
              <w:t>, процентов.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очистке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от общей площади освоенных территорий сельских поселений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процентов.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Срок реализации - 20</w:t>
            </w:r>
            <w:r w:rsidR="00027A13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7F36E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годы.</w:t>
            </w:r>
          </w:p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Этапы реализации подпрограммы не выделяются.</w:t>
            </w:r>
          </w:p>
        </w:tc>
      </w:tr>
      <w:tr w:rsidR="00A26DFB" w:rsidTr="00850225">
        <w:trPr>
          <w:trHeight w:val="1832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8243D" w:rsidRDefault="00850225" w:rsidP="00711261">
            <w:pPr>
              <w:spacing w:before="0"/>
            </w:pPr>
            <w:r w:rsidRPr="009A2CB6">
              <w:rPr>
                <w:sz w:val="22"/>
                <w:szCs w:val="22"/>
              </w:rPr>
              <w:t xml:space="preserve">Общий объем финансирования мероприятий программы за </w:t>
            </w:r>
            <w:r w:rsidR="007F36E7" w:rsidRPr="007F36E7">
              <w:rPr>
                <w:sz w:val="22"/>
                <w:szCs w:val="22"/>
              </w:rPr>
              <w:t>20</w:t>
            </w:r>
            <w:r w:rsidR="00711261">
              <w:rPr>
                <w:sz w:val="22"/>
                <w:szCs w:val="22"/>
              </w:rPr>
              <w:t>21</w:t>
            </w:r>
            <w:r w:rsidR="007F36E7" w:rsidRPr="007F36E7">
              <w:rPr>
                <w:sz w:val="22"/>
                <w:szCs w:val="22"/>
              </w:rPr>
              <w:t xml:space="preserve">-2025 </w:t>
            </w:r>
            <w:r w:rsidRPr="009A2CB6">
              <w:rPr>
                <w:sz w:val="22"/>
                <w:szCs w:val="22"/>
              </w:rPr>
              <w:t>годы за счет средств бюджета муниципального образования «</w:t>
            </w:r>
            <w:proofErr w:type="spellStart"/>
            <w:r w:rsidRPr="009A2CB6">
              <w:rPr>
                <w:sz w:val="22"/>
                <w:szCs w:val="22"/>
              </w:rPr>
              <w:t>Балезинский</w:t>
            </w:r>
            <w:proofErr w:type="spellEnd"/>
            <w:r w:rsidRPr="009A2CB6">
              <w:rPr>
                <w:sz w:val="22"/>
                <w:szCs w:val="22"/>
              </w:rPr>
              <w:t xml:space="preserve"> район» </w:t>
            </w:r>
            <w:proofErr w:type="gramStart"/>
            <w:r w:rsidRPr="009A2CB6">
              <w:rPr>
                <w:sz w:val="22"/>
                <w:szCs w:val="22"/>
              </w:rPr>
              <w:t>согласно приложения</w:t>
            </w:r>
            <w:proofErr w:type="gramEnd"/>
            <w:r w:rsidRPr="009A2CB6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Подпрограмма направлена на создание комфортной, безопасной и  эстетически привлекательной  окружающей среды.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Ожидаемые результаты ее реализации: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/>
              <w:ind w:left="317" w:hanging="283"/>
            </w:pPr>
            <w:r>
              <w:rPr>
                <w:sz w:val="22"/>
                <w:szCs w:val="22"/>
              </w:rPr>
              <w:t xml:space="preserve">повышение уровня благоустроенности территорий сельских поселений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0" w:after="60"/>
              <w:ind w:left="317" w:hanging="283"/>
            </w:pPr>
            <w:r>
              <w:rPr>
                <w:sz w:val="22"/>
                <w:szCs w:val="22"/>
              </w:rPr>
              <w:t xml:space="preserve">повышение уровня уличного освещения, и, в связи с этим, - безопасности  </w:t>
            </w:r>
            <w:r>
              <w:rPr>
                <w:sz w:val="22"/>
                <w:szCs w:val="22"/>
              </w:rPr>
              <w:lastRenderedPageBreak/>
              <w:t>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совершенствование системы утилизации твердых бытовых отходов – за счет проектирования и строительства мусоросортировочной  станции;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сокращение количества вновь образуемых несанкционированных свалок;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повышение уровня ответственности жителей района за состояние чистоты и экологической безопасности в месте проживания;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Переход на более экономичные источники света, с возможностью регулирования уровня уличного освещения по потребности в вечернее и ночное время, позволит получить экономический и бюджетный эффект в виде сокращения потребления электроэнергии и снижения расходов на содержание и обслуживание сетей уличного освещения.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Повышение качества окружающей среды, уровня освещенности улично-дорожной сети позволит получить социальные эффекты: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будут сохранены жизнь и здоровье участников 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повысится уровень удовлетворенности жителей качеством окружающей среды.</w:t>
            </w:r>
          </w:p>
          <w:p w:rsidR="00A26DFB" w:rsidRDefault="00A26DFB" w:rsidP="007F36E7">
            <w:pPr>
              <w:autoSpaceDE w:val="0"/>
              <w:spacing w:before="60" w:after="60"/>
              <w:rPr>
                <w:b/>
              </w:rPr>
            </w:pPr>
            <w:r>
              <w:rPr>
                <w:sz w:val="22"/>
                <w:szCs w:val="22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</w:t>
            </w:r>
            <w:r w:rsidR="00711261">
              <w:rPr>
                <w:sz w:val="22"/>
                <w:szCs w:val="22"/>
              </w:rPr>
              <w:t xml:space="preserve"> (приложение № 1)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A26DFB" w:rsidRDefault="00A26DFB" w:rsidP="00027A13">
      <w:pPr>
        <w:keepNext/>
        <w:shd w:val="clear" w:color="auto" w:fill="FFFFFF"/>
        <w:tabs>
          <w:tab w:val="left" w:pos="1276"/>
        </w:tabs>
        <w:spacing w:before="600"/>
        <w:ind w:left="709" w:right="624"/>
        <w:jc w:val="center"/>
      </w:pPr>
      <w:r>
        <w:rPr>
          <w:b/>
        </w:rPr>
        <w:lastRenderedPageBreak/>
        <w:t>4.1.</w:t>
      </w:r>
      <w:r>
        <w:rPr>
          <w:b/>
        </w:rPr>
        <w:tab/>
        <w:t>Характеристика сферы деятельности</w:t>
      </w:r>
    </w:p>
    <w:p w:rsidR="00850225" w:rsidRDefault="00A26DFB" w:rsidP="00850225">
      <w:pPr>
        <w:pStyle w:val="a3"/>
        <w:spacing w:before="0" w:after="0"/>
        <w:ind w:firstLine="720"/>
        <w:jc w:val="both"/>
      </w:pPr>
      <w:r>
        <w:t xml:space="preserve">Сфера реализации подпрограммы направлена на создание комфортной, безопасной и  эстетически привлекательной окружающей среды. </w:t>
      </w:r>
    </w:p>
    <w:p w:rsidR="00A26DFB" w:rsidRDefault="00A26DFB" w:rsidP="00850225">
      <w:pPr>
        <w:pStyle w:val="a3"/>
        <w:spacing w:before="0" w:after="0"/>
        <w:ind w:firstLine="720"/>
        <w:jc w:val="both"/>
      </w:pPr>
      <w:r>
        <w:t>Уличное освещение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настоящее время важным компонентом функциональной организации среды обитания человека является светотехника.  Освещение площадей и улиц - это не только комфорт и безопасность людей в темное время суток, но и инструмент, позволяющий моделировать эстетическое восприятие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Система уличного освещения включает в себя два основных направления: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транспортных магистралей;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жилых районов и пешеходных зон.</w:t>
      </w:r>
      <w:r>
        <w:tab/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Приоритетом в организации уличного освещения является  обеспечение безопасности дорожного движения.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Реализация программы позволит получить экономию электроэнергии и, соответственно, расходов на содержание сетей уличного освещения, что в дальнейшем повлечёт экономию бюджетных средств по содержанию и обслуживанию сетей. </w:t>
      </w:r>
      <w:proofErr w:type="gramStart"/>
      <w:r>
        <w:t xml:space="preserve">Автоматизация системы управления уличного освещения позволит вести полный контроль всех существующих воздушных линий, которые по мере необходимости можно включать и отключать, регулировать процент горения уличного освещения по потребности на том или ином участке сети уличного освещения, в зависимости от интенсивности движения  автомобильного транспорта  и  потока людей по улицам сельских поселений </w:t>
      </w:r>
      <w:proofErr w:type="spellStart"/>
      <w:r>
        <w:t>Балезинского</w:t>
      </w:r>
      <w:proofErr w:type="spellEnd"/>
      <w:r>
        <w:t xml:space="preserve"> района.</w:t>
      </w:r>
      <w:proofErr w:type="gramEnd"/>
      <w:r>
        <w:t xml:space="preserve"> Автоматизация  позволит  в кратчайшие сроки находить повреждения  на сетях уличного освещения, что сведёт к минимуму устранение неполадок на отдельных участках сети уличного освещения, без отключения  основного освещения.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Сбор и утилизация отходов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Размещение твердых </w:t>
      </w:r>
      <w:r w:rsidR="00E7740F">
        <w:t xml:space="preserve">коммунальных </w:t>
      </w:r>
      <w:r>
        <w:t xml:space="preserve"> отходов производится на полигоне </w:t>
      </w:r>
      <w:proofErr w:type="gramStart"/>
      <w:r w:rsidR="007F36E7">
        <w:t>в</w:t>
      </w:r>
      <w:proofErr w:type="gramEnd"/>
      <w:r w:rsidR="007F36E7">
        <w:t xml:space="preserve"> с. Якшур-Бодья. </w:t>
      </w:r>
      <w:r>
        <w:t xml:space="preserve">Полигон находится в хозяйственном ведении </w:t>
      </w:r>
      <w:r w:rsidR="007F36E7">
        <w:t>регионального оператор</w:t>
      </w:r>
      <w:proofErr w:type="gramStart"/>
      <w:r w:rsidR="007F36E7">
        <w:t xml:space="preserve">а </w:t>
      </w:r>
      <w:r>
        <w:t>ООО</w:t>
      </w:r>
      <w:proofErr w:type="gramEnd"/>
      <w:r>
        <w:t xml:space="preserve"> «</w:t>
      </w:r>
      <w:r w:rsidR="007F36E7">
        <w:t>САХ</w:t>
      </w:r>
      <w:r>
        <w:t xml:space="preserve">». Переработка твердых </w:t>
      </w:r>
      <w:r w:rsidR="00E7740F" w:rsidRPr="00E7740F">
        <w:t xml:space="preserve">коммунальных </w:t>
      </w:r>
      <w:r>
        <w:t xml:space="preserve">и промышленных отходов в </w:t>
      </w:r>
      <w:proofErr w:type="spellStart"/>
      <w:r>
        <w:t>Балезинском</w:t>
      </w:r>
      <w:proofErr w:type="spellEnd"/>
      <w:r>
        <w:t xml:space="preserve"> районе не производится. 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Сбор и вывоз </w:t>
      </w:r>
      <w:r w:rsidR="00E7740F">
        <w:t>ТКО</w:t>
      </w:r>
      <w:r>
        <w:t xml:space="preserve"> на территории сельских поселений </w:t>
      </w:r>
      <w:proofErr w:type="spellStart"/>
      <w:r>
        <w:t>Балезинского</w:t>
      </w:r>
      <w:proofErr w:type="spellEnd"/>
      <w:r>
        <w:t xml:space="preserve"> района осуществля</w:t>
      </w:r>
      <w:r w:rsidR="007F36E7">
        <w:t>е</w:t>
      </w:r>
      <w:r>
        <w:t xml:space="preserve">т </w:t>
      </w:r>
      <w:r w:rsidR="00E7740F">
        <w:t>ООО «САХ»</w:t>
      </w:r>
      <w:r w:rsidR="007F36E7" w:rsidRPr="007F36E7">
        <w:t xml:space="preserve"> </w:t>
      </w:r>
      <w:r>
        <w:t xml:space="preserve"> согласно утвержденным графикам. 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Благоустройство и озеленение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/>
        </w:rPr>
      </w:pPr>
      <w:r>
        <w:lastRenderedPageBreak/>
        <w:t xml:space="preserve">Большое внимание уделяется вопросам санитарной очистки и благоустройства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района. Ежегодно, весной и осенью, проводятся месячники по санитарной очистке и благоустройству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района, в которых активное участие принимают предприятия, организации и жители. Для стимулирования жителей района к участию в санитарной очистке и благоустройстве территорий сельских поселений района проводятся конкурсы муниципальными образованиями </w:t>
      </w:r>
      <w:proofErr w:type="spellStart"/>
      <w:r>
        <w:t>Балезинского</w:t>
      </w:r>
      <w:proofErr w:type="spellEnd"/>
      <w:r>
        <w:t xml:space="preserve"> района на лучшее состояние прилегающей  территории для индивидуальных и многоквартирных домов, победителям вручаются дипломы и подарки.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4.2. Приоритеты, цели и задачи в сфере деятельности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сельских поселениях </w:t>
      </w:r>
      <w:proofErr w:type="spellStart"/>
      <w:r>
        <w:t>Балезинского</w:t>
      </w:r>
      <w:proofErr w:type="spellEnd"/>
      <w:r>
        <w:t xml:space="preserve"> района приняты обновленные Правила благоустройства территорий муниципальных образований.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388"/>
        <w:gridCol w:w="4678"/>
      </w:tblGrid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№ </w:t>
            </w:r>
            <w:proofErr w:type="gramStart"/>
            <w:r w:rsidRPr="006B258D">
              <w:rPr>
                <w:sz w:val="22"/>
                <w:szCs w:val="22"/>
              </w:rPr>
              <w:t>п</w:t>
            </w:r>
            <w:proofErr w:type="gramEnd"/>
            <w:r w:rsidRPr="006B258D">
              <w:rPr>
                <w:sz w:val="22"/>
                <w:szCs w:val="22"/>
              </w:rPr>
              <w:t>/п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Утверждающий документ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</w:t>
            </w:r>
            <w:proofErr w:type="spellStart"/>
            <w:r w:rsidRPr="00537D8B">
              <w:rPr>
                <w:sz w:val="22"/>
                <w:szCs w:val="22"/>
              </w:rPr>
              <w:t>Балезинское</w:t>
            </w:r>
            <w:proofErr w:type="spellEnd"/>
            <w:r w:rsidRPr="00537D8B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EA5AEC">
            <w:pPr>
              <w:pStyle w:val="a3"/>
              <w:spacing w:before="0" w:after="0"/>
              <w:jc w:val="center"/>
            </w:pPr>
            <w:r w:rsidRPr="00076373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076373">
              <w:rPr>
                <w:sz w:val="22"/>
                <w:szCs w:val="22"/>
              </w:rPr>
              <w:t>Балезинское</w:t>
            </w:r>
            <w:proofErr w:type="spellEnd"/>
            <w:r w:rsidRPr="00076373">
              <w:rPr>
                <w:sz w:val="22"/>
                <w:szCs w:val="22"/>
              </w:rPr>
              <w:t xml:space="preserve">» № </w:t>
            </w:r>
            <w:r w:rsidR="00EA5AEC">
              <w:rPr>
                <w:sz w:val="22"/>
                <w:szCs w:val="22"/>
              </w:rPr>
              <w:t>28-3</w:t>
            </w:r>
            <w:r w:rsidRPr="00076373">
              <w:rPr>
                <w:sz w:val="22"/>
                <w:szCs w:val="22"/>
              </w:rPr>
              <w:t xml:space="preserve"> от 2</w:t>
            </w:r>
            <w:r w:rsidR="00EA5AEC">
              <w:rPr>
                <w:sz w:val="22"/>
                <w:szCs w:val="22"/>
              </w:rPr>
              <w:t>7</w:t>
            </w:r>
            <w:r w:rsidRPr="00076373">
              <w:rPr>
                <w:sz w:val="22"/>
                <w:szCs w:val="22"/>
              </w:rPr>
              <w:t>.</w:t>
            </w:r>
            <w:r w:rsidR="00EA5AEC">
              <w:rPr>
                <w:sz w:val="22"/>
                <w:szCs w:val="22"/>
              </w:rPr>
              <w:t>07</w:t>
            </w:r>
            <w:r w:rsidRPr="00076373">
              <w:rPr>
                <w:sz w:val="22"/>
                <w:szCs w:val="22"/>
              </w:rPr>
              <w:t>.201</w:t>
            </w:r>
            <w:r w:rsidR="00EA5AEC">
              <w:rPr>
                <w:sz w:val="22"/>
                <w:szCs w:val="22"/>
              </w:rPr>
              <w:t>8</w:t>
            </w:r>
            <w:r w:rsidRPr="00076373">
              <w:rPr>
                <w:sz w:val="22"/>
                <w:szCs w:val="22"/>
              </w:rPr>
              <w:t xml:space="preserve"> г. «Об утверждении правил благоустройства и санитарного содержания территории МО «</w:t>
            </w:r>
            <w:proofErr w:type="spellStart"/>
            <w:r w:rsidRPr="00076373">
              <w:rPr>
                <w:sz w:val="22"/>
                <w:szCs w:val="22"/>
              </w:rPr>
              <w:t>Балезинское</w:t>
            </w:r>
            <w:proofErr w:type="spellEnd"/>
            <w:r w:rsidRPr="00076373"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Андрейшурское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Андрейшурское</w:t>
            </w:r>
            <w:proofErr w:type="spellEnd"/>
            <w:r w:rsidRPr="006B258D">
              <w:rPr>
                <w:sz w:val="22"/>
                <w:szCs w:val="22"/>
              </w:rPr>
              <w:t xml:space="preserve">» «Об утверждении правил благоустройства» от </w:t>
            </w:r>
            <w:r w:rsidR="00711261">
              <w:rPr>
                <w:sz w:val="22"/>
                <w:szCs w:val="22"/>
              </w:rPr>
              <w:t>31</w:t>
            </w:r>
            <w:r w:rsidRPr="006B258D">
              <w:rPr>
                <w:sz w:val="22"/>
                <w:szCs w:val="22"/>
              </w:rPr>
              <w:t>.07.20</w:t>
            </w:r>
            <w:r w:rsidR="00711261">
              <w:rPr>
                <w:sz w:val="22"/>
                <w:szCs w:val="22"/>
              </w:rPr>
              <w:t>18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19</w:t>
            </w:r>
            <w:r w:rsidRPr="006B258D">
              <w:rPr>
                <w:sz w:val="22"/>
                <w:szCs w:val="22"/>
              </w:rPr>
              <w:t>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 xml:space="preserve">» от </w:t>
            </w:r>
            <w:r w:rsidR="00711261">
              <w:rPr>
                <w:sz w:val="22"/>
                <w:szCs w:val="22"/>
              </w:rPr>
              <w:t>0</w:t>
            </w:r>
            <w:r w:rsidRPr="006B258D">
              <w:rPr>
                <w:sz w:val="22"/>
                <w:szCs w:val="22"/>
              </w:rPr>
              <w:t>6.0</w:t>
            </w:r>
            <w:r w:rsidR="00711261">
              <w:rPr>
                <w:sz w:val="22"/>
                <w:szCs w:val="22"/>
              </w:rPr>
              <w:t>3</w:t>
            </w:r>
            <w:r w:rsidRPr="006B258D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8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17-3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</w:t>
            </w:r>
            <w:proofErr w:type="spellStart"/>
            <w:r w:rsidRPr="00537D8B">
              <w:rPr>
                <w:sz w:val="22"/>
                <w:szCs w:val="22"/>
              </w:rPr>
              <w:t>Воегуртское</w:t>
            </w:r>
            <w:proofErr w:type="spellEnd"/>
            <w:r w:rsidRPr="00537D8B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Воегуртское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Воегуртское</w:t>
            </w:r>
            <w:proofErr w:type="spellEnd"/>
            <w:r w:rsidRPr="006B258D">
              <w:rPr>
                <w:sz w:val="22"/>
                <w:szCs w:val="22"/>
              </w:rPr>
              <w:t xml:space="preserve">» от 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>.0</w:t>
            </w:r>
            <w:r w:rsidR="00633649">
              <w:rPr>
                <w:sz w:val="22"/>
                <w:szCs w:val="22"/>
              </w:rPr>
              <w:t>9</w:t>
            </w:r>
            <w:r w:rsidRPr="006B258D">
              <w:rPr>
                <w:sz w:val="22"/>
                <w:szCs w:val="22"/>
              </w:rPr>
              <w:t>.20</w:t>
            </w:r>
            <w:r w:rsidR="00711261">
              <w:rPr>
                <w:sz w:val="22"/>
                <w:szCs w:val="22"/>
              </w:rPr>
              <w:t>18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633649">
              <w:rPr>
                <w:sz w:val="22"/>
                <w:szCs w:val="22"/>
              </w:rPr>
              <w:t>20-2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«Верх-</w:t>
            </w:r>
            <w:proofErr w:type="spellStart"/>
            <w:r w:rsidRPr="006B258D">
              <w:rPr>
                <w:sz w:val="22"/>
                <w:szCs w:val="22"/>
              </w:rPr>
              <w:t>Люкинское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«Верх-</w:t>
            </w:r>
            <w:proofErr w:type="spellStart"/>
            <w:r w:rsidRPr="006B258D">
              <w:rPr>
                <w:sz w:val="22"/>
                <w:szCs w:val="22"/>
              </w:rPr>
              <w:t>Люкинское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«Верх-</w:t>
            </w:r>
            <w:proofErr w:type="spellStart"/>
            <w:r w:rsidRPr="006B258D">
              <w:rPr>
                <w:sz w:val="22"/>
                <w:szCs w:val="22"/>
              </w:rPr>
              <w:t>Люкинское</w:t>
            </w:r>
            <w:proofErr w:type="spellEnd"/>
            <w:r w:rsidRPr="006B258D">
              <w:rPr>
                <w:sz w:val="22"/>
                <w:szCs w:val="22"/>
              </w:rPr>
              <w:t>» от 1</w:t>
            </w:r>
            <w:r w:rsidR="00711261">
              <w:rPr>
                <w:sz w:val="22"/>
                <w:szCs w:val="22"/>
              </w:rPr>
              <w:t>5</w:t>
            </w:r>
            <w:r w:rsidRPr="006B258D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3</w:t>
            </w:r>
            <w:r w:rsidRPr="006B258D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8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18-6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Исаковское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</w:t>
            </w:r>
            <w:proofErr w:type="spellStart"/>
            <w:r w:rsidRPr="006B258D">
              <w:rPr>
                <w:sz w:val="22"/>
                <w:szCs w:val="22"/>
              </w:rPr>
              <w:t>Исаковское</w:t>
            </w:r>
            <w:proofErr w:type="spellEnd"/>
            <w:r w:rsidRPr="006B258D">
              <w:rPr>
                <w:sz w:val="22"/>
                <w:szCs w:val="22"/>
              </w:rPr>
              <w:t xml:space="preserve">» «Об утверждении правил благоустройства» от </w:t>
            </w:r>
            <w:r w:rsidR="00711261">
              <w:rPr>
                <w:sz w:val="22"/>
                <w:szCs w:val="22"/>
              </w:rPr>
              <w:t>28</w:t>
            </w:r>
            <w:r w:rsidRPr="006B258D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2</w:t>
            </w:r>
            <w:r w:rsidRPr="006B258D">
              <w:rPr>
                <w:sz w:val="22"/>
                <w:szCs w:val="22"/>
              </w:rPr>
              <w:t>.20</w:t>
            </w:r>
            <w:r w:rsidR="00711261">
              <w:rPr>
                <w:sz w:val="22"/>
                <w:szCs w:val="22"/>
              </w:rPr>
              <w:t xml:space="preserve">20 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45-126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 от</w:t>
            </w:r>
            <w:r w:rsidR="00711261">
              <w:rPr>
                <w:sz w:val="22"/>
                <w:szCs w:val="22"/>
              </w:rPr>
              <w:t xml:space="preserve"> 01</w:t>
            </w:r>
            <w:r w:rsidRPr="006B258D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3</w:t>
            </w:r>
            <w:r w:rsidRPr="006B258D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8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14-1</w:t>
            </w:r>
          </w:p>
        </w:tc>
      </w:tr>
      <w:tr w:rsidR="00A26DFB" w:rsidTr="007F36E7">
        <w:trPr>
          <w:trHeight w:val="1260"/>
        </w:trPr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8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норм 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 xml:space="preserve">» от </w:t>
            </w:r>
            <w:r w:rsidR="00711261">
              <w:rPr>
                <w:sz w:val="22"/>
                <w:szCs w:val="22"/>
              </w:rPr>
              <w:t>08</w:t>
            </w:r>
            <w:r w:rsidRPr="006B258D">
              <w:rPr>
                <w:sz w:val="22"/>
                <w:szCs w:val="22"/>
              </w:rPr>
              <w:t>.</w:t>
            </w:r>
            <w:r w:rsidR="00711261">
              <w:rPr>
                <w:sz w:val="22"/>
                <w:szCs w:val="22"/>
              </w:rPr>
              <w:t>11</w:t>
            </w:r>
            <w:r w:rsidRPr="006B258D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8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21</w:t>
            </w:r>
            <w:r w:rsidRPr="006B258D">
              <w:rPr>
                <w:sz w:val="22"/>
                <w:szCs w:val="22"/>
              </w:rPr>
              <w:t>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9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Карсовайское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AF5649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AF5649">
              <w:rPr>
                <w:sz w:val="22"/>
                <w:szCs w:val="22"/>
              </w:rPr>
              <w:t>Карсовайское</w:t>
            </w:r>
            <w:proofErr w:type="spellEnd"/>
            <w:r w:rsidRPr="00AF5649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AF5649">
              <w:rPr>
                <w:sz w:val="22"/>
                <w:szCs w:val="22"/>
              </w:rPr>
              <w:t>Карсовайское</w:t>
            </w:r>
            <w:proofErr w:type="spellEnd"/>
            <w:r w:rsidRPr="00AF5649">
              <w:rPr>
                <w:sz w:val="22"/>
                <w:szCs w:val="22"/>
              </w:rPr>
              <w:t>» от 24.10.2017 № 13-1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10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«Каменно-</w:t>
            </w:r>
            <w:proofErr w:type="spellStart"/>
            <w:r w:rsidRPr="006B258D">
              <w:rPr>
                <w:sz w:val="22"/>
                <w:szCs w:val="22"/>
              </w:rPr>
              <w:t>Задельское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711261" w:rsidRDefault="00A26DFB" w:rsidP="00711261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6B258D">
              <w:rPr>
                <w:sz w:val="22"/>
                <w:szCs w:val="22"/>
              </w:rPr>
              <w:t>Решение Совета депутатов МО «Каменно-</w:t>
            </w:r>
            <w:proofErr w:type="spellStart"/>
            <w:r w:rsidRPr="006B258D">
              <w:rPr>
                <w:sz w:val="22"/>
                <w:szCs w:val="22"/>
              </w:rPr>
              <w:t>Задельское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и санитарного содержания МО «Каменно-</w:t>
            </w:r>
            <w:proofErr w:type="spellStart"/>
            <w:r w:rsidRPr="006B258D">
              <w:rPr>
                <w:sz w:val="22"/>
                <w:szCs w:val="22"/>
              </w:rPr>
              <w:t>Задельское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  <w:r w:rsidR="00711261">
              <w:t xml:space="preserve"> </w:t>
            </w:r>
            <w:r w:rsidR="00711261" w:rsidRPr="00711261">
              <w:rPr>
                <w:sz w:val="22"/>
                <w:szCs w:val="22"/>
              </w:rPr>
              <w:t xml:space="preserve">от </w:t>
            </w:r>
            <w:r w:rsidR="00711261">
              <w:rPr>
                <w:sz w:val="22"/>
                <w:szCs w:val="22"/>
              </w:rPr>
              <w:t>19</w:t>
            </w:r>
            <w:r w:rsidR="00711261" w:rsidRPr="00711261">
              <w:rPr>
                <w:sz w:val="22"/>
                <w:szCs w:val="22"/>
              </w:rPr>
              <w:t>.07.201</w:t>
            </w:r>
            <w:r w:rsidR="00711261">
              <w:rPr>
                <w:sz w:val="22"/>
                <w:szCs w:val="22"/>
              </w:rPr>
              <w:t>8</w:t>
            </w:r>
            <w:r w:rsidR="00711261" w:rsidRPr="00711261">
              <w:rPr>
                <w:sz w:val="22"/>
                <w:szCs w:val="22"/>
              </w:rPr>
              <w:t xml:space="preserve"> г.</w:t>
            </w:r>
          </w:p>
          <w:p w:rsidR="00A26DFB" w:rsidRPr="006B258D" w:rsidRDefault="00711261" w:rsidP="00711261">
            <w:pPr>
              <w:pStyle w:val="a3"/>
              <w:spacing w:before="0" w:after="0"/>
              <w:jc w:val="center"/>
            </w:pPr>
            <w:r>
              <w:t xml:space="preserve"> </w:t>
            </w:r>
            <w:r w:rsidRPr="00711261">
              <w:rPr>
                <w:sz w:val="22"/>
                <w:szCs w:val="22"/>
              </w:rPr>
              <w:t>№ 13-3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по благоустройству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 xml:space="preserve">» от </w:t>
            </w:r>
            <w:r w:rsidRPr="006B258D">
              <w:rPr>
                <w:sz w:val="22"/>
                <w:szCs w:val="22"/>
              </w:rPr>
              <w:lastRenderedPageBreak/>
              <w:t>1</w:t>
            </w:r>
            <w:r w:rsidR="00711261">
              <w:rPr>
                <w:sz w:val="22"/>
                <w:szCs w:val="22"/>
              </w:rPr>
              <w:t>2</w:t>
            </w:r>
            <w:r w:rsidRPr="006B258D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3</w:t>
            </w:r>
            <w:r w:rsidRPr="006B258D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8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13-6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Люкское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6B258D">
              <w:rPr>
                <w:sz w:val="22"/>
                <w:szCs w:val="22"/>
              </w:rPr>
              <w:t>Люкское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по благоустройству»</w:t>
            </w:r>
            <w:r w:rsidR="00711261">
              <w:t xml:space="preserve"> </w:t>
            </w:r>
            <w:r w:rsidR="00711261" w:rsidRPr="00711261">
              <w:rPr>
                <w:sz w:val="22"/>
                <w:szCs w:val="22"/>
              </w:rPr>
              <w:t>от 1</w:t>
            </w:r>
            <w:r w:rsidR="00711261">
              <w:rPr>
                <w:sz w:val="22"/>
                <w:szCs w:val="22"/>
              </w:rPr>
              <w:t>7</w:t>
            </w:r>
            <w:r w:rsidR="00711261" w:rsidRPr="00711261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8</w:t>
            </w:r>
            <w:r w:rsidR="00711261" w:rsidRPr="00711261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 xml:space="preserve">8 </w:t>
            </w:r>
            <w:r w:rsidR="00711261" w:rsidRPr="00711261">
              <w:rPr>
                <w:sz w:val="22"/>
                <w:szCs w:val="22"/>
              </w:rPr>
              <w:t>№ 16-2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Пыбьинское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Пыбьинское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норм и правил по благоустройству» от 25.04.2012 № 2-2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711261" w:rsidRDefault="00A26DFB" w:rsidP="00711261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 от 2</w:t>
            </w:r>
            <w:r w:rsidR="00711261">
              <w:rPr>
                <w:sz w:val="22"/>
                <w:szCs w:val="22"/>
              </w:rPr>
              <w:t>0</w:t>
            </w:r>
            <w:r w:rsidRPr="006B258D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3</w:t>
            </w:r>
            <w:r w:rsidRPr="006B258D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7</w:t>
            </w:r>
          </w:p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7-28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«Турецкое»</w:t>
            </w:r>
          </w:p>
        </w:tc>
        <w:tc>
          <w:tcPr>
            <w:tcW w:w="4678" w:type="dxa"/>
          </w:tcPr>
          <w:p w:rsidR="00711261" w:rsidRDefault="00A26DFB" w:rsidP="00711261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6B258D">
              <w:rPr>
                <w:sz w:val="22"/>
                <w:szCs w:val="22"/>
              </w:rPr>
              <w:t>Решение Совета депутатов  МО «Турецкое» «Об утверждении правил благоустройства на территории МО «Турецкое» от 2</w:t>
            </w:r>
            <w:r w:rsidR="00711261">
              <w:rPr>
                <w:sz w:val="22"/>
                <w:szCs w:val="22"/>
              </w:rPr>
              <w:t>5</w:t>
            </w:r>
            <w:r w:rsidRPr="006B258D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1</w:t>
            </w:r>
            <w:r w:rsidRPr="006B258D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8</w:t>
            </w:r>
          </w:p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17-63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и санитарного содержания территории 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  <w:r w:rsidR="00711261">
              <w:t xml:space="preserve"> </w:t>
            </w:r>
            <w:r w:rsidR="00711261" w:rsidRPr="00711261">
              <w:rPr>
                <w:sz w:val="22"/>
                <w:szCs w:val="22"/>
              </w:rPr>
              <w:t xml:space="preserve">от </w:t>
            </w:r>
            <w:r w:rsidR="00711261">
              <w:rPr>
                <w:sz w:val="22"/>
                <w:szCs w:val="22"/>
              </w:rPr>
              <w:t>17</w:t>
            </w:r>
            <w:r w:rsidR="00711261" w:rsidRPr="00711261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8</w:t>
            </w:r>
            <w:r w:rsidR="00711261" w:rsidRPr="00711261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8</w:t>
            </w:r>
            <w:r w:rsidR="00711261" w:rsidRPr="00711261">
              <w:rPr>
                <w:sz w:val="22"/>
                <w:szCs w:val="22"/>
              </w:rPr>
              <w:t xml:space="preserve"> № </w:t>
            </w:r>
            <w:r w:rsidR="00711261">
              <w:rPr>
                <w:sz w:val="22"/>
                <w:szCs w:val="22"/>
              </w:rPr>
              <w:t>18-2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Юндинское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11261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</w:t>
            </w:r>
            <w:proofErr w:type="spellStart"/>
            <w:r w:rsidRPr="006B258D">
              <w:rPr>
                <w:sz w:val="22"/>
                <w:szCs w:val="22"/>
              </w:rPr>
              <w:t>Юндинское</w:t>
            </w:r>
            <w:proofErr w:type="spellEnd"/>
            <w:r w:rsidRPr="006B258D">
              <w:rPr>
                <w:sz w:val="22"/>
                <w:szCs w:val="22"/>
              </w:rPr>
              <w:t xml:space="preserve">» «Об утверждении правил благоустройства» от </w:t>
            </w:r>
            <w:r w:rsidR="00711261">
              <w:rPr>
                <w:sz w:val="22"/>
                <w:szCs w:val="22"/>
              </w:rPr>
              <w:t>06</w:t>
            </w:r>
            <w:r w:rsidRPr="006B258D">
              <w:rPr>
                <w:sz w:val="22"/>
                <w:szCs w:val="22"/>
              </w:rPr>
              <w:t>.0</w:t>
            </w:r>
            <w:r w:rsidR="00711261">
              <w:rPr>
                <w:sz w:val="22"/>
                <w:szCs w:val="22"/>
              </w:rPr>
              <w:t>6</w:t>
            </w:r>
            <w:r w:rsidRPr="006B258D">
              <w:rPr>
                <w:sz w:val="22"/>
                <w:szCs w:val="22"/>
              </w:rPr>
              <w:t>.201</w:t>
            </w:r>
            <w:r w:rsidR="00711261">
              <w:rPr>
                <w:sz w:val="22"/>
                <w:szCs w:val="22"/>
              </w:rPr>
              <w:t>7</w:t>
            </w:r>
            <w:r w:rsidRPr="006B258D">
              <w:rPr>
                <w:sz w:val="22"/>
                <w:szCs w:val="22"/>
              </w:rPr>
              <w:t xml:space="preserve">  № </w:t>
            </w:r>
            <w:r w:rsidR="00711261">
              <w:rPr>
                <w:sz w:val="22"/>
                <w:szCs w:val="22"/>
              </w:rPr>
              <w:t>10-2</w:t>
            </w:r>
          </w:p>
        </w:tc>
      </w:tr>
    </w:tbl>
    <w:p w:rsidR="00A26DFB" w:rsidRDefault="00A26DFB" w:rsidP="00A26DFB">
      <w:pPr>
        <w:pStyle w:val="a3"/>
        <w:spacing w:before="0" w:after="0"/>
        <w:ind w:firstLine="720"/>
        <w:jc w:val="both"/>
      </w:pP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Законом Удмуртской Республики от 20 марта 2012 года № 50-РЗ </w:t>
      </w:r>
      <w:r w:rsidR="00723179" w:rsidRPr="00723179">
        <w:t>(с изменениями на 11 марта 2020 года)</w:t>
      </w:r>
      <w:r>
        <w:t xml:space="preserve"> органам  местного самоуправления муниципальных районов и городских округов переданы полномочия по отлову и содержанию безнадзорных животных.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Вопросы благоустройства территорий населенных пунктов отнесены к полномочиям органов местного самоуправления. В целях стимулирования органов местного самоуправления к повышению благоустроенности муниципальных образований на государственном уровне проводятся конкурсы, в числе которых:</w:t>
      </w:r>
    </w:p>
    <w:p w:rsidR="00A26DFB" w:rsidRDefault="00A26DFB" w:rsidP="00723179">
      <w:pPr>
        <w:pStyle w:val="a3"/>
        <w:tabs>
          <w:tab w:val="left" w:pos="0"/>
        </w:tabs>
        <w:suppressAutoHyphens w:val="0"/>
        <w:spacing w:before="0" w:after="0"/>
        <w:ind w:firstLine="709"/>
        <w:jc w:val="both"/>
      </w:pPr>
      <w:r>
        <w:t xml:space="preserve">1.Всероссийский конкурс на звание «Самое благоустроенное городское (сельское) поселение России».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Конкурс проводится в соответствии с постановлением Правительства Российской Федерации от 28 августа 2009 г. № 707 </w:t>
      </w:r>
      <w:r w:rsidR="00723179" w:rsidRPr="00723179">
        <w:t xml:space="preserve">(ред. от 31.08.2015) </w:t>
      </w:r>
      <w:r>
        <w:t>«О Всероссийском конкурсе на звание «Самое благоустроенное городское (сельское) поселение России», ежегодно, начиная с конкурса за 2010 год. При проведении конкурса учитывается работа органов местного самоуправления по следующим направлениям:</w:t>
      </w:r>
    </w:p>
    <w:p w:rsidR="00A26DFB" w:rsidRDefault="00A26DFB" w:rsidP="00723179">
      <w:pPr>
        <w:pStyle w:val="a3"/>
        <w:numPr>
          <w:ilvl w:val="0"/>
          <w:numId w:val="14"/>
        </w:numPr>
        <w:tabs>
          <w:tab w:val="left" w:pos="284"/>
        </w:tabs>
        <w:suppressAutoHyphens w:val="0"/>
        <w:spacing w:before="0" w:after="0"/>
        <w:ind w:left="0" w:firstLine="0"/>
        <w:jc w:val="both"/>
      </w:pPr>
      <w:r>
        <w:t>реализация государственных и муниципальных программ, нормативных правовых актов, направленных на развитие жилищно-коммунального хозяйства и повышение благоустроенности муниципального образования;</w:t>
      </w:r>
    </w:p>
    <w:p w:rsidR="00A26DFB" w:rsidRDefault="00723179" w:rsidP="00723179">
      <w:pPr>
        <w:pStyle w:val="a3"/>
        <w:suppressAutoHyphens w:val="0"/>
        <w:spacing w:before="0" w:after="0"/>
        <w:jc w:val="both"/>
      </w:pPr>
      <w:r>
        <w:t>2)</w:t>
      </w:r>
      <w:r w:rsidR="00A26DFB">
        <w:t>санитарно-эпидемиологическое и экологическое состояние территории муниципального образования;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 xml:space="preserve">3) </w:t>
      </w:r>
      <w:r w:rsidR="00A26DFB">
        <w:t>обеспеченность населения объектами жизнеобеспечения и техническое состояние этих объектов;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4)</w:t>
      </w:r>
      <w:r w:rsidR="00A26DFB">
        <w:t>развитие государственно-частного партнерства;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5)</w:t>
      </w:r>
      <w:r w:rsidR="00A26DFB">
        <w:t>повышение качества и объемов предоставляемых населению услуг;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6)</w:t>
      </w:r>
      <w:r w:rsidR="00A26DFB">
        <w:t>архитектурно-композиционная завершенность и художественная выразительность городской и сельской застройки, сохранение историко-культурного и природного наследия;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7)</w:t>
      </w:r>
      <w:r w:rsidR="00A26DFB">
        <w:t>состояние транспортного обслуживания населения и обеспечение безопасности дорожного движения;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8)</w:t>
      </w:r>
      <w:r w:rsidR="00A26DFB">
        <w:t xml:space="preserve">внедрение прогрессивных (в том числе собственных) технологий и решений, повышение эффективности </w:t>
      </w:r>
      <w:proofErr w:type="spellStart"/>
      <w:r w:rsidR="00A26DFB">
        <w:t>энергоресурсосбережения</w:t>
      </w:r>
      <w:proofErr w:type="spellEnd"/>
      <w:r w:rsidR="00A26DFB">
        <w:t xml:space="preserve"> в жилищно-коммунальном хозяйстве;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9)</w:t>
      </w:r>
      <w:r w:rsidR="00A26DFB">
        <w:t>доступность среды жизнедеятельности для маломобильных групп населения;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10)</w:t>
      </w:r>
      <w:r w:rsidR="00A26DFB">
        <w:t>состояние охраны труда в организациях, расположенных на территории муниципального образования.</w:t>
      </w:r>
    </w:p>
    <w:p w:rsidR="00A26DFB" w:rsidRDefault="00A26DFB" w:rsidP="00A26DFB">
      <w:pPr>
        <w:pStyle w:val="a3"/>
        <w:tabs>
          <w:tab w:val="left" w:pos="1134"/>
        </w:tabs>
        <w:suppressAutoHyphens w:val="0"/>
        <w:spacing w:before="0" w:after="0"/>
        <w:ind w:left="1080"/>
        <w:jc w:val="both"/>
      </w:pPr>
      <w:r>
        <w:lastRenderedPageBreak/>
        <w:t xml:space="preserve">2.Конкурс на звание «Лучшее муниципальное образование в Удмуртской Республике». 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Указом Президента Удмуртской Республики от </w:t>
      </w:r>
      <w:r w:rsidR="00723179">
        <w:t>30</w:t>
      </w:r>
      <w:r>
        <w:t xml:space="preserve"> марта 201</w:t>
      </w:r>
      <w:r w:rsidR="00723179">
        <w:t>5</w:t>
      </w:r>
      <w:r>
        <w:t xml:space="preserve"> г. № </w:t>
      </w:r>
      <w:r w:rsidR="00723179">
        <w:t>66</w:t>
      </w:r>
      <w:r>
        <w:t xml:space="preserve"> «О проведении ежегодного конкурса на звание «Лучшее муниципальное образование в Удмуртской Республике». В рамках конкурса, наряду с другими направлениями, оценивается благоустройство населенных пунктов.</w:t>
      </w:r>
    </w:p>
    <w:p w:rsidR="00A26DFB" w:rsidRDefault="00A26DFB" w:rsidP="007F36E7">
      <w:pPr>
        <w:pStyle w:val="a3"/>
        <w:tabs>
          <w:tab w:val="left" w:pos="0"/>
        </w:tabs>
        <w:suppressAutoHyphens w:val="0"/>
        <w:spacing w:before="0" w:after="0"/>
        <w:ind w:firstLine="1080"/>
        <w:jc w:val="both"/>
      </w:pPr>
      <w:r>
        <w:t>3.Ежегодный республиканский конкурс на звание «Самый благоустроенный населенный пункт Удмуртской Республики, район города Ижевска».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постановлением Правительства Удмуртской Республики от 09 декабря 2013 г. № 554 </w:t>
      </w:r>
      <w:r w:rsidR="00BB55FD">
        <w:t>(с изменениями на</w:t>
      </w:r>
      <w:r w:rsidR="00457E0A" w:rsidRPr="00457E0A">
        <w:t xml:space="preserve"> 30.01.2017) </w:t>
      </w:r>
      <w:r>
        <w:t xml:space="preserve">«Об утверждении Порядка проведения ежегодного республиканского конкурса на звание "Самый благоустроенный населенный пункт Удмуртской Республики, район города Ижевска». 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Ежегодный республиканский конкурс на звание "Самый благоустроенный населенный пункт Удмуртской Республики</w:t>
      </w:r>
      <w:r>
        <w:t>, район города Ижевска</w:t>
      </w:r>
      <w:r>
        <w:rPr>
          <w:bCs w:val="0"/>
          <w:lang w:eastAsia="en-US"/>
        </w:rPr>
        <w:t xml:space="preserve"> " (далее - Конкурс) проводится по четырем категориям участников Конкурса: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I категория - районы города Ижевска;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II категория - города Удмуртской Республики (кроме города Ижевска);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3) III категория - административные центры муниципальных районов в Удмуртской Республике (в муниципальных районах, в которых административными центрами являются города, принять участие в Конкурсе в данной категории вправе населенный пункт с самой большой численностью населения в данном муниципальном районе. </w:t>
      </w:r>
      <w:proofErr w:type="gramStart"/>
      <w:r>
        <w:rPr>
          <w:bCs w:val="0"/>
          <w:lang w:eastAsia="en-US"/>
        </w:rPr>
        <w:t>В этом случае данный населенный пункт не вправе принимать участие в Конкурсе по IV категории);</w:t>
      </w:r>
      <w:proofErr w:type="gramEnd"/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4) IV категория - поселки и иные населенные пункты Удмуртской Республики (кроме административных центров муниципальных районов).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jc w:val="both"/>
        <w:rPr>
          <w:bCs w:val="0"/>
          <w:lang w:eastAsia="en-US"/>
        </w:rPr>
      </w:pPr>
      <w:r>
        <w:rPr>
          <w:bCs w:val="0"/>
          <w:lang w:eastAsia="en-US"/>
        </w:rPr>
        <w:t>3. По IV категории к участию в Конкурсе допускается только один участник, победивший в муниципальном конкурсе на право участия в Конкурсе, проводимом администрацией муниципального района.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                4. Благоустройство населенного пункта оценивается по следующим показателям благоустройства: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наличие утвержденных правил благоустройства территории;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размер средств, выделяемых на благоустройство: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Удмуртской Республики;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муниципального образования;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внебюджетных источников;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3) уровень приспособленности общественных зданий для доступа инвалидов;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4) площадь зеленых насаждений, содержащихся в надлежащем состоянии (учитываются парки, скверы, сады общего пользования, зеленые насаждения на улицах и дорогах и элементы малых архитектурных форм на них), в том числе с привлечением специализированных организаций в порядке, установленном законодательством;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5) обеспеченность населения уличным освещением: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доля исправных элементов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обеспеченность населения муниципальной услугой по освещению улиц, по эксплуатации и ремонту сетей уличного освещения, в том числе по новому строительству и реконструкции объектов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6) протяженность улично-дорожной сети, в том числе с усовершенствованным покрытием: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 с усовершенствованным покрытием,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7) санитарн</w:t>
      </w:r>
      <w:r w:rsidR="00711261">
        <w:rPr>
          <w:bCs w:val="0"/>
          <w:lang w:eastAsia="en-US"/>
        </w:rPr>
        <w:t>ое состояние населенного пункта: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санитарно-эпидемиологическое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качество подаваемой населению воды;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централизованный вывоз бытовых отходов;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lastRenderedPageBreak/>
        <w:t>состояние полигонов твердых бытовых отходов: техническое состояние и содержание, санитарное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организация работ по ликвидации несанкционированных свалок; санитарное состояние кладбищ;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8) обеспечение экологической безопасности населения: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экологическое состояние населенного пункта</w:t>
      </w:r>
      <w:r w:rsidR="00711261">
        <w:rPr>
          <w:bCs w:val="0"/>
          <w:lang w:eastAsia="en-US"/>
        </w:rPr>
        <w:t xml:space="preserve">, </w:t>
      </w:r>
      <w:r>
        <w:rPr>
          <w:bCs w:val="0"/>
          <w:lang w:eastAsia="en-US"/>
        </w:rPr>
        <w:t>организация природоохранной деятельности;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9) техническое состояние и качество содержания многоквартирных домов;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10) объем завершенного жилищного и коммунального строительства: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нового жилищного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завершенного коммунального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11) доля аварийного жилищного фонда в жилищном фонде населенного пункта</w:t>
      </w:r>
      <w:proofErr w:type="gramStart"/>
      <w:r>
        <w:rPr>
          <w:bCs w:val="0"/>
          <w:lang w:eastAsia="en-US"/>
        </w:rPr>
        <w:t xml:space="preserve"> </w:t>
      </w:r>
      <w:r w:rsidR="00711261">
        <w:rPr>
          <w:bCs w:val="0"/>
          <w:lang w:eastAsia="en-US"/>
        </w:rPr>
        <w:t>;</w:t>
      </w:r>
      <w:proofErr w:type="gramEnd"/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12) наличие утвержденных правил землепользования и застройки;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13) наличие утвержденных нормативов градостроительного проектирования;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14) техническое состояние фасадов зданий;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15) состояние транспортного обслуживания населения и обеспечение безопасности дорожного движения: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общественного транспорта техническим требованиям и обеспечению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улично-дорожной сети и сооружений на ней (мостов, путепроводов, переездов) требованиям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16) доля придомовых детских игровых и спортивных площадок, содержащихся в надлежащем состоянии от общего их количества в населенном пункте;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17) проведение в населенном пункте конкурсов по благоустройству и санитарной очистке.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5. Ежегодный республиканский конкурс по санитарной очистке территорий городских округов, городских и сельских поселений в Удмуртской Республике. 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proofErr w:type="gramStart"/>
      <w:r>
        <w:t>Конкурс проводится в соответствии постановлением Правительства Удмуртской Республики от 21 мая 2012 г. № 209 «Об утверждении Положения о проведении ежегодного республиканского конкурса по санитарной очистке территорий городских округов, городских и сельских поселений в Удмуртской Республике и о внесении изменений в постановление Правительства Удмуртской Республики от 25 мая 2009 года № 130 «Об утверждении Правил предоставления субсидий из бюджета Удмуртской Республики бюджетам</w:t>
      </w:r>
      <w:proofErr w:type="gramEnd"/>
      <w:r>
        <w:t xml:space="preserve"> муниципальных образований на благоустройство территорий городских округов, городских и сельских поселений». </w:t>
      </w:r>
    </w:p>
    <w:p w:rsidR="00A26DFB" w:rsidRDefault="00A26DFB" w:rsidP="00A26DFB">
      <w:pPr>
        <w:pStyle w:val="a3"/>
        <w:keepNext/>
        <w:spacing w:before="0" w:after="0"/>
        <w:ind w:firstLine="709"/>
        <w:jc w:val="both"/>
      </w:pPr>
      <w:r>
        <w:t>Основными задачами конкурса являются:</w:t>
      </w:r>
    </w:p>
    <w:p w:rsidR="00A26DFB" w:rsidRDefault="00A26DFB" w:rsidP="00A26DFB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на территориях городских округов, городских и сельских поселений в Удмуртской Республике в весенний период года;</w:t>
      </w:r>
    </w:p>
    <w:p w:rsidR="00A26DFB" w:rsidRPr="00620411" w:rsidRDefault="00A26DFB" w:rsidP="00A26DFB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t>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территорий, пропаганды и распространения передового опыта, улучшения облика и санитарного содержания территорий городских округов, городских и сельских поселений в Удмуртской Республике.</w:t>
      </w:r>
    </w:p>
    <w:p w:rsidR="00A26DFB" w:rsidRDefault="00A26DFB" w:rsidP="00A26DFB">
      <w:pPr>
        <w:pStyle w:val="a5"/>
        <w:tabs>
          <w:tab w:val="left" w:pos="1134"/>
        </w:tabs>
        <w:suppressAutoHyphens w:val="0"/>
        <w:autoSpaceDE w:val="0"/>
        <w:spacing w:before="0"/>
        <w:ind w:left="0"/>
        <w:jc w:val="both"/>
        <w:rPr>
          <w:b/>
        </w:rPr>
      </w:pPr>
      <w:r>
        <w:rPr>
          <w:bCs w:val="0"/>
        </w:rPr>
        <w:t xml:space="preserve">            Ежегодно проводятся конкурсы в муниципальных образованиях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«Лучший цветник» среди организаций, многоквартирных и  индивидуальных домов.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В рамках полномочий органов местного самоуправления муниципального образования, с учетом направлений стимулирования органов местного самоуправления органами государственной власти Российской Федерации, Удмуртской Республики определены цель и задачи подпрограммы.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Целью подпрограммы является повышение качества окружающей среды за счет благоустройства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района, обеспечения санитарно-эпидемиологического благополучия и экологической безопасности.</w:t>
      </w:r>
    </w:p>
    <w:p w:rsidR="00A26DFB" w:rsidRPr="00FA0F92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lastRenderedPageBreak/>
        <w:t>Для достижения поставленной цели определены следующие задачи:</w:t>
      </w:r>
    </w:p>
    <w:p w:rsidR="00A26DFB" w:rsidRPr="00A97118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 w:rsidRPr="00BB55FD">
        <w:rPr>
          <w:bCs w:val="0"/>
        </w:rPr>
        <w:t>Совершенствование системы сбора и утилизации отходов.</w:t>
      </w:r>
    </w:p>
    <w:p w:rsidR="00A26DFB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 w:rsidRPr="00BB55FD">
        <w:rPr>
          <w:bCs w:val="0"/>
        </w:rPr>
        <w:t>Устранение предпосылок для организации несанкционированных свалок.</w:t>
      </w:r>
    </w:p>
    <w:p w:rsidR="00A26DFB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>
        <w:t>Организация обустройства мест массового отдыха населения.</w:t>
      </w:r>
    </w:p>
    <w:p w:rsidR="00A26DFB" w:rsidRPr="00BB55FD" w:rsidRDefault="00BB55FD" w:rsidP="00BB55FD">
      <w:pPr>
        <w:pStyle w:val="a5"/>
        <w:suppressAutoHyphens w:val="0"/>
        <w:autoSpaceDE w:val="0"/>
        <w:spacing w:before="0"/>
        <w:ind w:left="0"/>
        <w:jc w:val="both"/>
        <w:rPr>
          <w:bCs w:val="0"/>
        </w:rPr>
      </w:pPr>
      <w:r>
        <w:t xml:space="preserve">4) </w:t>
      </w:r>
      <w:r w:rsidR="00A26DFB">
        <w:t xml:space="preserve">Повышение уровня благоустройства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района, включая    места общего пользования, прилегающие территории к объектам производственного и социального назначения, придомовые территории к многоквартирным домам.</w:t>
      </w:r>
    </w:p>
    <w:p w:rsidR="00A26DFB" w:rsidRPr="00BB55FD" w:rsidRDefault="00BB55FD" w:rsidP="00BB55FD">
      <w:pPr>
        <w:pStyle w:val="a5"/>
        <w:autoSpaceDE w:val="0"/>
        <w:spacing w:before="60" w:after="6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5) </w:t>
      </w:r>
      <w:r w:rsidR="00A26DFB" w:rsidRPr="00BB55FD">
        <w:rPr>
          <w:sz w:val="22"/>
          <w:szCs w:val="22"/>
        </w:rPr>
        <w:t xml:space="preserve">Вовлечение жителей </w:t>
      </w:r>
      <w:proofErr w:type="spellStart"/>
      <w:r w:rsidR="00A26DFB" w:rsidRPr="00BB55FD">
        <w:rPr>
          <w:sz w:val="22"/>
          <w:szCs w:val="22"/>
        </w:rPr>
        <w:t>Балезинского</w:t>
      </w:r>
      <w:proofErr w:type="spellEnd"/>
      <w:r w:rsidR="00A26DFB" w:rsidRPr="00BB55FD">
        <w:rPr>
          <w:sz w:val="22"/>
          <w:szCs w:val="22"/>
        </w:rPr>
        <w:t xml:space="preserve"> района в проведение работ по санитарной уборке, благоустройству и озеленению территории </w:t>
      </w:r>
      <w:proofErr w:type="spellStart"/>
      <w:r w:rsidR="00A26DFB" w:rsidRPr="00BB55FD">
        <w:rPr>
          <w:sz w:val="22"/>
          <w:szCs w:val="22"/>
        </w:rPr>
        <w:t>Балезинского</w:t>
      </w:r>
      <w:proofErr w:type="spellEnd"/>
      <w:r w:rsidR="00A26DFB" w:rsidRPr="00BB55FD">
        <w:rPr>
          <w:sz w:val="22"/>
          <w:szCs w:val="22"/>
        </w:rPr>
        <w:t xml:space="preserve"> района, повышение их ответственности за соблюдение санитарно-экологической чистоты   в месте проживания.</w:t>
      </w:r>
    </w:p>
    <w:p w:rsidR="00A26DFB" w:rsidRPr="00BB55FD" w:rsidRDefault="00BB55FD" w:rsidP="00BB55FD">
      <w:pPr>
        <w:tabs>
          <w:tab w:val="left" w:pos="1134"/>
        </w:tabs>
        <w:suppressAutoHyphens w:val="0"/>
        <w:autoSpaceDE w:val="0"/>
        <w:spacing w:before="0"/>
        <w:jc w:val="both"/>
        <w:rPr>
          <w:b/>
        </w:rPr>
      </w:pPr>
      <w:r>
        <w:rPr>
          <w:bCs w:val="0"/>
        </w:rPr>
        <w:t xml:space="preserve">6) </w:t>
      </w:r>
      <w:r w:rsidR="00A26DFB" w:rsidRPr="00BB55FD">
        <w:rPr>
          <w:bCs w:val="0"/>
        </w:rPr>
        <w:t>Улучшение содержания мест захоронения (кладбищ).</w:t>
      </w:r>
    </w:p>
    <w:p w:rsidR="00A26DFB" w:rsidRPr="00BB55FD" w:rsidRDefault="00A26DFB" w:rsidP="00BB55FD">
      <w:pPr>
        <w:pStyle w:val="a5"/>
        <w:numPr>
          <w:ilvl w:val="0"/>
          <w:numId w:val="23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  <w:rPr>
          <w:b/>
        </w:rPr>
      </w:pPr>
      <w:r w:rsidRPr="00BB55FD">
        <w:rPr>
          <w:bCs w:val="0"/>
        </w:rPr>
        <w:t xml:space="preserve">Улучшение организации качества уличного освещения.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4.3.</w:t>
      </w:r>
      <w:r>
        <w:rPr>
          <w:b/>
        </w:rPr>
        <w:tab/>
        <w:t>Целевые показатели (индикаторы)</w:t>
      </w:r>
    </w:p>
    <w:p w:rsidR="00A26DFB" w:rsidRDefault="00A26DFB" w:rsidP="00A26DFB">
      <w:pPr>
        <w:tabs>
          <w:tab w:val="left" w:pos="1134"/>
        </w:tabs>
        <w:spacing w:before="0"/>
        <w:ind w:firstLine="709"/>
        <w:jc w:val="both"/>
      </w:pPr>
      <w:r>
        <w:t>В целях количественной оценки достижения целей и задач подпрограммы определены следующие целевые показатели (индикаторы):</w:t>
      </w:r>
    </w:p>
    <w:p w:rsidR="00A26DFB" w:rsidRPr="00537D8B" w:rsidRDefault="001D1674" w:rsidP="001D1674">
      <w:pPr>
        <w:pStyle w:val="a5"/>
        <w:autoSpaceDE w:val="0"/>
        <w:spacing w:before="60" w:after="60"/>
        <w:ind w:left="0"/>
        <w:rPr>
          <w:highlight w:val="yellow"/>
        </w:rPr>
      </w:pPr>
      <w:r w:rsidRPr="00537D8B">
        <w:t>1)</w:t>
      </w:r>
      <w:r w:rsidR="00537D8B" w:rsidRPr="00537D8B">
        <w:t xml:space="preserve"> Количество ликвидированных  несанкционированных свалок на территории сельских поселений от числа свалок, образовавшихся в отчетном периоде, процентов.</w:t>
      </w:r>
    </w:p>
    <w:p w:rsidR="00A26DFB" w:rsidRDefault="00A26DFB" w:rsidP="00A26DFB">
      <w:pPr>
        <w:keepNext/>
        <w:tabs>
          <w:tab w:val="left" w:pos="1134"/>
        </w:tabs>
        <w:spacing w:before="0"/>
        <w:ind w:firstLine="709"/>
        <w:jc w:val="both"/>
      </w:pPr>
      <w:r w:rsidRPr="00537D8B">
        <w:t xml:space="preserve">Показатель характеризует работу органов местного самоуправления по организации сбора и утилизации твердых бытовых отходов, а также работу с населением в части </w:t>
      </w:r>
      <w:r w:rsidRPr="00537D8B">
        <w:rPr>
          <w:bCs w:val="0"/>
        </w:rPr>
        <w:t xml:space="preserve">повышение их ответственности за соблюдение чистоты и порядка в месте проживания, реализацию функций </w:t>
      </w:r>
      <w:proofErr w:type="gramStart"/>
      <w:r w:rsidRPr="00537D8B">
        <w:rPr>
          <w:bCs w:val="0"/>
        </w:rPr>
        <w:t>контроля за</w:t>
      </w:r>
      <w:proofErr w:type="gramEnd"/>
      <w:r w:rsidRPr="00537D8B">
        <w:rPr>
          <w:bCs w:val="0"/>
        </w:rPr>
        <w:t xml:space="preserve"> соблюдением требований муниципальных</w:t>
      </w:r>
      <w:r w:rsidRPr="00537D8B">
        <w:t xml:space="preserve"> правовых актов.</w:t>
      </w:r>
    </w:p>
    <w:p w:rsidR="00A26DFB" w:rsidRDefault="001D1674" w:rsidP="001D1674">
      <w:pPr>
        <w:pStyle w:val="a5"/>
        <w:tabs>
          <w:tab w:val="left" w:pos="1134"/>
        </w:tabs>
        <w:suppressAutoHyphens w:val="0"/>
        <w:spacing w:before="0"/>
        <w:ind w:left="0"/>
        <w:jc w:val="both"/>
      </w:pPr>
      <w:r>
        <w:t>2)</w:t>
      </w:r>
      <w:r w:rsidR="00A26DFB">
        <w:t>Доля протяженности сетей уличного освещения в общей протяженности  улично-дорожной сети в отчетный период, процентов.</w:t>
      </w:r>
    </w:p>
    <w:p w:rsidR="00A26DFB" w:rsidRDefault="001D1674" w:rsidP="001D1674">
      <w:pPr>
        <w:tabs>
          <w:tab w:val="left" w:pos="1134"/>
        </w:tabs>
        <w:suppressAutoHyphens w:val="0"/>
        <w:spacing w:before="0"/>
        <w:jc w:val="both"/>
      </w:pPr>
      <w:r>
        <w:t>3)</w:t>
      </w:r>
      <w:r w:rsidR="00A26DFB">
        <w:t xml:space="preserve">Доля работающих </w:t>
      </w:r>
      <w:proofErr w:type="spellStart"/>
      <w:r w:rsidR="00A26DFB">
        <w:t>светоточек</w:t>
      </w:r>
      <w:proofErr w:type="spellEnd"/>
      <w:r w:rsidR="00A26DFB">
        <w:t xml:space="preserve"> на улично-дорожной сети в общем количестве установленных </w:t>
      </w:r>
      <w:proofErr w:type="spellStart"/>
      <w:r w:rsidR="00A26DFB">
        <w:t>светоточек</w:t>
      </w:r>
      <w:proofErr w:type="spellEnd"/>
      <w:r w:rsidR="00A26DFB">
        <w:t xml:space="preserve"> в отчетный период, процентов.</w:t>
      </w:r>
    </w:p>
    <w:p w:rsidR="00A26DFB" w:rsidRDefault="00A26DFB" w:rsidP="00A26DFB">
      <w:pPr>
        <w:keepNext/>
        <w:tabs>
          <w:tab w:val="left" w:pos="1134"/>
        </w:tabs>
        <w:spacing w:before="0"/>
        <w:ind w:firstLine="709"/>
        <w:jc w:val="both"/>
      </w:pPr>
      <w:r>
        <w:t>Показатели 2-3 характеризуют освещенность улично-дорожной сети. Влияют на комфортность и безопасность окружающей среды в темное время суток, в том числе на безопасность дорожного движения.</w:t>
      </w:r>
    </w:p>
    <w:p w:rsidR="00A26DFB" w:rsidRDefault="001D1674" w:rsidP="001D1674">
      <w:pPr>
        <w:tabs>
          <w:tab w:val="left" w:pos="1134"/>
        </w:tabs>
        <w:suppressAutoHyphens w:val="0"/>
        <w:spacing w:before="0"/>
        <w:jc w:val="both"/>
      </w:pPr>
      <w:r>
        <w:t>4)</w:t>
      </w:r>
      <w:r w:rsidR="00A26DFB">
        <w:t xml:space="preserve">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очистке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района, от общей площади освоенных территорий сельских поселений </w:t>
      </w:r>
      <w:proofErr w:type="spellStart"/>
      <w:r w:rsidR="00A26DFB">
        <w:t>Балезинского</w:t>
      </w:r>
      <w:proofErr w:type="spellEnd"/>
      <w:r w:rsidR="00A26DFB">
        <w:t xml:space="preserve"> района, процентов</w:t>
      </w:r>
    </w:p>
    <w:p w:rsidR="00EA59A1" w:rsidRDefault="00A26DFB" w:rsidP="00EA59A1">
      <w:pPr>
        <w:tabs>
          <w:tab w:val="left" w:pos="1134"/>
        </w:tabs>
        <w:spacing w:before="0"/>
        <w:ind w:firstLine="709"/>
        <w:jc w:val="both"/>
      </w:pPr>
      <w:r>
        <w:t xml:space="preserve">Показатель характеризует охват территории </w:t>
      </w:r>
      <w:proofErr w:type="spellStart"/>
      <w:r>
        <w:t>Балезинского</w:t>
      </w:r>
      <w:proofErr w:type="spellEnd"/>
      <w:r>
        <w:t xml:space="preserve"> района очисткой от мусора в период месячников по санитарной очистке. Характеризует работу органов местного самоуправления по вовлечению </w:t>
      </w:r>
      <w:r>
        <w:rPr>
          <w:bCs w:val="0"/>
        </w:rPr>
        <w:t xml:space="preserve">жителей района в проведение работ по уборке, благоустройству и озеленению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района, повышение их ответственности за соблюдение чистоты и порядка в месте проживания. </w:t>
      </w:r>
      <w:r>
        <w:t xml:space="preserve">Влияет на уровень благоустройства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Default="00A26DFB" w:rsidP="00EA59A1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 xml:space="preserve">Расчет показателя производится по данным отчетов предприятий, организаций, индивидуальных предпринимателей, председателей уличных комитетов, председателей органов территориального общественного самоуправления об объёмах выполненных работ по санитарной очистке и благоустройству территорий. За первое полугодие показатель рассчитывается по итогам весеннего месячника по санитарной очистке территории </w:t>
      </w:r>
      <w:proofErr w:type="spellStart"/>
      <w:r>
        <w:t>Балезинского</w:t>
      </w:r>
      <w:proofErr w:type="spellEnd"/>
      <w:r>
        <w:t xml:space="preserve"> района; за второе полугодие показатель рассчитывается по итогам осеннего месячника по санитарной очистке территории </w:t>
      </w:r>
      <w:proofErr w:type="spellStart"/>
      <w:r>
        <w:t>Балезинского</w:t>
      </w:r>
      <w:proofErr w:type="spellEnd"/>
      <w:r>
        <w:t xml:space="preserve"> района. За отчетный год показатель рассчитывается как среднее значение по итогам весеннего и осеннего месячников по санитарной очистке территории.</w:t>
      </w:r>
    </w:p>
    <w:p w:rsidR="00850225" w:rsidRDefault="00A26DFB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850225" w:rsidRDefault="00850225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850225" w:rsidRDefault="00A26DFB" w:rsidP="0012163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  <w:rPr>
          <w:bCs w:val="0"/>
        </w:rPr>
      </w:pPr>
      <w:r>
        <w:rPr>
          <w:b/>
        </w:rPr>
        <w:t>4.4.</w:t>
      </w:r>
      <w:r>
        <w:rPr>
          <w:b/>
        </w:rPr>
        <w:tab/>
        <w:t>Сроки и этапы реализации подпрограммы</w:t>
      </w:r>
    </w:p>
    <w:p w:rsidR="00A26DFB" w:rsidRDefault="00A26DFB" w:rsidP="00A26DFB">
      <w:pPr>
        <w:pStyle w:val="a5"/>
        <w:keepNext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Подпрограмма реализуется в </w:t>
      </w:r>
      <w:r w:rsidR="00121631" w:rsidRPr="00121631">
        <w:rPr>
          <w:bCs w:val="0"/>
        </w:rPr>
        <w:t xml:space="preserve">2021-2025 </w:t>
      </w:r>
      <w:r>
        <w:rPr>
          <w:bCs w:val="0"/>
        </w:rPr>
        <w:t xml:space="preserve">годах. </w:t>
      </w:r>
    </w:p>
    <w:p w:rsidR="00EA59A1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Этапы реализации подпрограммы не выделяются.</w:t>
      </w:r>
    </w:p>
    <w:p w:rsidR="00EA59A1" w:rsidRDefault="00EA59A1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A26DFB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</w:pPr>
      <w:r>
        <w:rPr>
          <w:b/>
        </w:rPr>
        <w:t>4.5.</w:t>
      </w:r>
      <w:r>
        <w:rPr>
          <w:b/>
        </w:rPr>
        <w:tab/>
        <w:t>Основные мероприятия</w:t>
      </w:r>
    </w:p>
    <w:p w:rsidR="00A26DFB" w:rsidRDefault="00A26DFB" w:rsidP="00A26DFB">
      <w:pPr>
        <w:pStyle w:val="ConsPlusTitle"/>
        <w:keepNext/>
        <w:ind w:firstLine="709"/>
        <w:jc w:val="both"/>
      </w:pPr>
      <w:r>
        <w:rPr>
          <w:b w:val="0"/>
        </w:rPr>
        <w:t xml:space="preserve">В рамках подпрограммы осуществлять следующие основные мероприятия: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  благоустройства  и санитарного содержания, озеленение парков, скверов, санкционированный сбор твердых бытовых отходов.</w:t>
      </w:r>
    </w:p>
    <w:p w:rsidR="00A26DFB" w:rsidRDefault="00A26DFB" w:rsidP="00A26DFB">
      <w:pPr>
        <w:spacing w:before="0"/>
        <w:ind w:firstLine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текущий ремонт и содержание площадок для отдыха, малых архитектурных форм, зеленых зон;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ликвидацию несанкционированных свалок;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озеленение мест общего и специального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территорий общего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proofErr w:type="gramStart"/>
      <w:r w:rsidR="00A26DFB">
        <w:t>контроль за</w:t>
      </w:r>
      <w:proofErr w:type="gramEnd"/>
      <w:r w:rsidR="00A26DFB">
        <w:t xml:space="preserve"> состоянием зеленых насаждений, их учет;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обустройство парков и скверов;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содержание мемориальных комплексов;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набережных, лесопарков;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отлов и содержание бесхозяйных животных, находящихся на улицах и в иных общественных местах без сопровождающего лица</w:t>
      </w:r>
      <w:proofErr w:type="gramStart"/>
      <w:r w:rsidR="00711261">
        <w:t>.</w:t>
      </w:r>
      <w:r w:rsidR="00A26DFB" w:rsidRPr="00EA59A1">
        <w:rPr>
          <w:i/>
        </w:rPr>
        <w:t>.</w:t>
      </w:r>
      <w:proofErr w:type="gramEnd"/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освещения улиц.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основного мероприятия осуществлять оплату отпуска электроэнергии на наружное освещение улиц.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Выполнение мероприятий реестра наказов избирателей.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основного мероприятия решать вопросы благоустройства территории </w:t>
      </w:r>
      <w:proofErr w:type="spellStart"/>
      <w:r>
        <w:t>Балезинского</w:t>
      </w:r>
      <w:proofErr w:type="spellEnd"/>
      <w:r>
        <w:t xml:space="preserve"> района в соответствии с утвержденным Планом выполнения наказов избирателей, утвержденным на соответствующий год.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Выдача ордеров на производство земляных работ.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Муниципальную услугу оказывает Администрация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Проведение мероприятий по санитарной очистке и благоустройству территории.</w:t>
      </w:r>
    </w:p>
    <w:p w:rsidR="00A26DFB" w:rsidRDefault="00A26DFB" w:rsidP="00A26DFB">
      <w:pPr>
        <w:keepNext/>
        <w:tabs>
          <w:tab w:val="left" w:pos="426"/>
          <w:tab w:val="left" w:pos="1134"/>
        </w:tabs>
        <w:spacing w:before="0"/>
        <w:ind w:left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 xml:space="preserve">проведение весеннего и осеннего месячника по санитарной очистке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района;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 xml:space="preserve">проведение санкционированных акций по санитарной очистке и мероприятий по улучшению экологической обстановки на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района.</w:t>
      </w:r>
    </w:p>
    <w:p w:rsidR="00A26DFB" w:rsidRDefault="00A26DFB" w:rsidP="00A26DFB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 xml:space="preserve">В целях организации мероприятий ежегодно принимать постановления Администрации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Pr="00D9120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proofErr w:type="gramStart"/>
      <w:r>
        <w:rPr>
          <w:bCs w:val="0"/>
        </w:rPr>
        <w:t>Контроль за</w:t>
      </w:r>
      <w:proofErr w:type="gramEnd"/>
      <w:r>
        <w:rPr>
          <w:bCs w:val="0"/>
        </w:rPr>
        <w:t xml:space="preserve"> соблюдением требований муниципальных правовых актов, принятых органами местного самоуправления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в сфере благоустройства.</w:t>
      </w:r>
    </w:p>
    <w:p w:rsidR="00A26DFB" w:rsidRDefault="00A26DFB" w:rsidP="00A26DFB">
      <w:pPr>
        <w:tabs>
          <w:tab w:val="left" w:pos="426"/>
          <w:tab w:val="left" w:pos="1134"/>
        </w:tabs>
        <w:suppressAutoHyphens w:val="0"/>
        <w:spacing w:before="0"/>
        <w:jc w:val="both"/>
      </w:pPr>
      <w:r>
        <w:rPr>
          <w:bCs w:val="0"/>
        </w:rPr>
        <w:tab/>
      </w:r>
      <w:r w:rsidR="00EA59A1">
        <w:rPr>
          <w:bCs w:val="0"/>
        </w:rPr>
        <w:t xml:space="preserve">     </w:t>
      </w:r>
      <w:proofErr w:type="gramStart"/>
      <w:r>
        <w:rPr>
          <w:bCs w:val="0"/>
        </w:rPr>
        <w:t>Контроль за</w:t>
      </w:r>
      <w:proofErr w:type="gramEnd"/>
      <w:r>
        <w:rPr>
          <w:bCs w:val="0"/>
        </w:rPr>
        <w:t xml:space="preserve"> соблюдением Правил благоустройства и санитарного содержания на территории муниципального образования исполняет Административная комиссия при Администрации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район», утвержденная решением Советом депутатов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 от 2</w:t>
      </w:r>
      <w:r w:rsidR="002C3FE4">
        <w:rPr>
          <w:bCs w:val="0"/>
        </w:rPr>
        <w:t>1 июня</w:t>
      </w:r>
      <w:r>
        <w:rPr>
          <w:bCs w:val="0"/>
        </w:rPr>
        <w:t xml:space="preserve"> 201</w:t>
      </w:r>
      <w:r w:rsidR="002C3FE4">
        <w:rPr>
          <w:bCs w:val="0"/>
        </w:rPr>
        <w:t>8</w:t>
      </w:r>
      <w:r>
        <w:rPr>
          <w:bCs w:val="0"/>
        </w:rPr>
        <w:t xml:space="preserve"> года № </w:t>
      </w:r>
      <w:r w:rsidR="002C3FE4">
        <w:rPr>
          <w:bCs w:val="0"/>
        </w:rPr>
        <w:t>24-179</w:t>
      </w:r>
      <w:r>
        <w:rPr>
          <w:bCs w:val="0"/>
        </w:rPr>
        <w:t xml:space="preserve"> «О</w:t>
      </w:r>
      <w:r w:rsidR="002C3FE4">
        <w:rPr>
          <w:bCs w:val="0"/>
        </w:rPr>
        <w:t>б</w:t>
      </w:r>
      <w:r>
        <w:rPr>
          <w:bCs w:val="0"/>
        </w:rPr>
        <w:t xml:space="preserve"> </w:t>
      </w:r>
      <w:r w:rsidR="002C3FE4">
        <w:rPr>
          <w:bCs w:val="0"/>
        </w:rPr>
        <w:t>утверждении нового состава</w:t>
      </w:r>
      <w:r>
        <w:rPr>
          <w:bCs w:val="0"/>
        </w:rPr>
        <w:t xml:space="preserve"> административной комиссии при Администрации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случае </w:t>
      </w:r>
      <w:proofErr w:type="gramStart"/>
      <w:r>
        <w:t>выявления фактов нарушений требован</w:t>
      </w:r>
      <w:r w:rsidR="00711261">
        <w:t>ий муниципальных правовых актов</w:t>
      </w:r>
      <w:proofErr w:type="gramEnd"/>
      <w:r>
        <w:t xml:space="preserve"> уполномоченные органы Администрации </w:t>
      </w:r>
      <w:proofErr w:type="spellStart"/>
      <w:r>
        <w:t>Балезинского</w:t>
      </w:r>
      <w:proofErr w:type="spellEnd"/>
      <w:r>
        <w:t xml:space="preserve"> района и их должностные лица вправе: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выдать уведомление о факте нарушения и сроках их устранения;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составить протокол об административном правонарушении в порядке, установленном действующим законодательством;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обратиться в суд с заявлением (исковым заявлением) о признании незаконным действий (бездействий) физических и (или) юридических лиц, нарушивших установленные требования, и о возмещении ущерба.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Лица, допустившие нарушение установленных муниципальными правовыми актами требований, несут ответственность в соответствии с законом Удмуртской Республики № 57-РЗ от 27 сентября 2011 г. </w:t>
      </w:r>
      <w:r w:rsidR="00B51D18" w:rsidRPr="00B51D18">
        <w:t xml:space="preserve">(с изменениями на 3 июля 2020 года) </w:t>
      </w:r>
      <w:r>
        <w:t xml:space="preserve">«Об </w:t>
      </w:r>
      <w:r>
        <w:lastRenderedPageBreak/>
        <w:t xml:space="preserve">установлении административной ответственности за отдельные виды правонарушений». Вред, причинённый в результате нарушения Правил, возмещается виновными лицами в порядке, установленном действующим законодательством.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Законом Удмуртской Республики от 13 октября 2011 г. № 57-РЗ предусмотрена административная ответственность за нарушение требований муниципальных правовых актов, касающихся: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обеспечения благоустройства, чистоты и порядка;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содержания объектов благоустройства;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земляных работ;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работ по сбору, временному хранению и вывозу отходов производства и потребления;</w:t>
      </w:r>
    </w:p>
    <w:p w:rsidR="00A26DFB" w:rsidRPr="00B51D18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  <w:rPr>
          <w:bCs w:val="0"/>
        </w:rPr>
      </w:pPr>
      <w:r>
        <w:t xml:space="preserve">- </w:t>
      </w:r>
      <w:r w:rsidR="00A26DFB">
        <w:t>благоустройства, обеспечения чистоты и порядка, связанных с содержанием и эксплуатацией транспортных средств.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Информирование и просвещение населения в сфере экологического состояния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и благоустройства.</w:t>
      </w:r>
    </w:p>
    <w:p w:rsidR="00A26DFB" w:rsidRDefault="00A26DFB" w:rsidP="00A26DFB">
      <w:pPr>
        <w:tabs>
          <w:tab w:val="left" w:pos="426"/>
          <w:tab w:val="left" w:pos="1134"/>
        </w:tabs>
        <w:spacing w:before="0"/>
        <w:ind w:left="709"/>
        <w:jc w:val="both"/>
        <w:rPr>
          <w:bCs w:val="0"/>
        </w:rPr>
      </w:pPr>
      <w:r>
        <w:rPr>
          <w:bCs w:val="0"/>
        </w:rPr>
        <w:t>В рамках основного мероприятия реализуются следующие меры: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подготовка информации для СМИ;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социальная реклама;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работа с воспитанниками и учащимися образовательных организаций: детских садов, школ, образовательных организаций дополнительного образования детей, образовательных организаций профессионального образования;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организация и проведение круглых столов, конференций, лекций;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 xml:space="preserve">организация и проведение экологических походов. </w:t>
      </w:r>
    </w:p>
    <w:p w:rsidR="00A26DFB" w:rsidRPr="00332F48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rPr>
          <w:bCs w:val="0"/>
        </w:rPr>
        <w:t>Проектирование и строительство новой мусоросортировочной станции.</w:t>
      </w:r>
    </w:p>
    <w:p w:rsidR="00A26DFB" w:rsidRPr="003F1B93" w:rsidRDefault="00A26DFB" w:rsidP="003F1B93">
      <w:pPr>
        <w:pStyle w:val="a5"/>
        <w:numPr>
          <w:ilvl w:val="0"/>
          <w:numId w:val="16"/>
        </w:numPr>
        <w:spacing w:before="0"/>
        <w:jc w:val="both"/>
        <w:rPr>
          <w:bCs w:val="0"/>
        </w:rPr>
      </w:pPr>
      <w:r w:rsidRPr="003F1B93">
        <w:rPr>
          <w:bCs w:val="0"/>
        </w:rPr>
        <w:t>Участие в реализации мероприятий по формированию современной городской среды на территории муниципального образования "</w:t>
      </w:r>
      <w:proofErr w:type="spellStart"/>
      <w:r w:rsidRPr="003F1B93">
        <w:rPr>
          <w:bCs w:val="0"/>
        </w:rPr>
        <w:t>Балезинское</w:t>
      </w:r>
      <w:proofErr w:type="spellEnd"/>
      <w:r w:rsidRPr="003F1B93">
        <w:rPr>
          <w:bCs w:val="0"/>
        </w:rPr>
        <w:t>" на 20</w:t>
      </w:r>
      <w:r w:rsidR="00711261" w:rsidRPr="003F1B93">
        <w:rPr>
          <w:bCs w:val="0"/>
        </w:rPr>
        <w:t>21</w:t>
      </w:r>
      <w:r w:rsidR="004A0BD5" w:rsidRPr="003F1B93">
        <w:rPr>
          <w:bCs w:val="0"/>
        </w:rPr>
        <w:t>-2025</w:t>
      </w:r>
      <w:r w:rsidRPr="003F1B93">
        <w:rPr>
          <w:bCs w:val="0"/>
        </w:rPr>
        <w:t xml:space="preserve"> год.</w:t>
      </w:r>
    </w:p>
    <w:p w:rsidR="003F1B93" w:rsidRDefault="003F1B93" w:rsidP="003F1B93">
      <w:pPr>
        <w:pStyle w:val="a5"/>
        <w:numPr>
          <w:ilvl w:val="0"/>
          <w:numId w:val="16"/>
        </w:numPr>
        <w:spacing w:before="0"/>
        <w:jc w:val="both"/>
        <w:rPr>
          <w:bCs w:val="0"/>
        </w:rPr>
      </w:pPr>
      <w:r w:rsidRPr="003F1B93">
        <w:rPr>
          <w:bCs w:val="0"/>
        </w:rPr>
        <w:t>Ликвидация несанкционированных свалок на территории муниципального образования "</w:t>
      </w:r>
      <w:proofErr w:type="spellStart"/>
      <w:r w:rsidRPr="003F1B93">
        <w:rPr>
          <w:bCs w:val="0"/>
        </w:rPr>
        <w:t>Балезинский</w:t>
      </w:r>
      <w:proofErr w:type="spellEnd"/>
      <w:r w:rsidRPr="003F1B93">
        <w:rPr>
          <w:bCs w:val="0"/>
        </w:rPr>
        <w:t xml:space="preserve"> район"</w:t>
      </w:r>
      <w:r>
        <w:rPr>
          <w:bCs w:val="0"/>
        </w:rPr>
        <w:t>.</w:t>
      </w:r>
    </w:p>
    <w:p w:rsidR="003F1B93" w:rsidRDefault="003F1B93" w:rsidP="003F1B93">
      <w:pPr>
        <w:pStyle w:val="a5"/>
        <w:numPr>
          <w:ilvl w:val="0"/>
          <w:numId w:val="16"/>
        </w:numPr>
        <w:spacing w:before="0"/>
        <w:jc w:val="both"/>
        <w:rPr>
          <w:bCs w:val="0"/>
        </w:rPr>
      </w:pPr>
      <w:r w:rsidRPr="003F1B93">
        <w:rPr>
          <w:bCs w:val="0"/>
        </w:rPr>
        <w:t xml:space="preserve">Ликвидация (рекультивация) свалки ТБО по адресу: УР, </w:t>
      </w:r>
      <w:proofErr w:type="spellStart"/>
      <w:r w:rsidRPr="003F1B93">
        <w:rPr>
          <w:bCs w:val="0"/>
        </w:rPr>
        <w:t>Балезинский</w:t>
      </w:r>
      <w:proofErr w:type="spellEnd"/>
      <w:r w:rsidRPr="003F1B93">
        <w:rPr>
          <w:bCs w:val="0"/>
        </w:rPr>
        <w:t xml:space="preserve"> район, д. </w:t>
      </w:r>
      <w:proofErr w:type="spellStart"/>
      <w:r w:rsidRPr="003F1B93">
        <w:rPr>
          <w:bCs w:val="0"/>
        </w:rPr>
        <w:t>Бурино</w:t>
      </w:r>
      <w:proofErr w:type="spellEnd"/>
      <w:r w:rsidRPr="003F1B93">
        <w:rPr>
          <w:bCs w:val="0"/>
        </w:rPr>
        <w:t xml:space="preserve">, в 2 км от ориентира площадью 69870 </w:t>
      </w:r>
      <w:proofErr w:type="spellStart"/>
      <w:r w:rsidRPr="003F1B93">
        <w:rPr>
          <w:bCs w:val="0"/>
        </w:rPr>
        <w:t>кв.м</w:t>
      </w:r>
      <w:proofErr w:type="spellEnd"/>
      <w:r w:rsidRPr="003F1B93">
        <w:rPr>
          <w:bCs w:val="0"/>
        </w:rPr>
        <w:t>.</w:t>
      </w:r>
    </w:p>
    <w:p w:rsidR="003F1B93" w:rsidRPr="003F1B93" w:rsidRDefault="003F1B93" w:rsidP="003F1B93">
      <w:pPr>
        <w:pStyle w:val="a5"/>
        <w:numPr>
          <w:ilvl w:val="0"/>
          <w:numId w:val="16"/>
        </w:numPr>
        <w:spacing w:before="0"/>
        <w:jc w:val="both"/>
        <w:rPr>
          <w:bCs w:val="0"/>
        </w:rPr>
      </w:pPr>
      <w:r w:rsidRPr="003F1B93">
        <w:rPr>
          <w:bCs w:val="0"/>
        </w:rPr>
        <w:t>Организация мероприятий по реализации программы "Комплексное развитие сельских территорий" по направлению "Благоустройство сельских территорий"</w:t>
      </w:r>
      <w:r>
        <w:rPr>
          <w:bCs w:val="0"/>
        </w:rPr>
        <w:t>.</w:t>
      </w:r>
    </w:p>
    <w:p w:rsidR="00121631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121631" w:rsidRDefault="00121631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</w:p>
    <w:p w:rsidR="00A26DFB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center"/>
      </w:pPr>
      <w:r>
        <w:rPr>
          <w:b/>
        </w:rPr>
        <w:t>4.6.</w:t>
      </w:r>
      <w:r>
        <w:rPr>
          <w:b/>
        </w:rPr>
        <w:tab/>
        <w:t xml:space="preserve"> Меры муниципального регулирования</w:t>
      </w:r>
    </w:p>
    <w:p w:rsidR="00A26DFB" w:rsidRPr="00FA289C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>В сфере реализации подпрограммы принято следующий муниципальный правовой акт - п</w:t>
      </w:r>
      <w:r w:rsidRPr="00FA289C">
        <w:t xml:space="preserve">остановление Главы Администрации </w:t>
      </w:r>
      <w:proofErr w:type="spellStart"/>
      <w:r w:rsidRPr="00FA289C">
        <w:t>Балезинского</w:t>
      </w:r>
      <w:proofErr w:type="spellEnd"/>
      <w:r w:rsidRPr="00FA289C">
        <w:t xml:space="preserve"> района от 14.04.2014 г. № 553 «О санитарной очистке и противопожарных муниципального образования «</w:t>
      </w:r>
      <w:proofErr w:type="spellStart"/>
      <w:r w:rsidRPr="00FA289C">
        <w:t>Балезинский</w:t>
      </w:r>
      <w:proofErr w:type="spellEnd"/>
      <w:r w:rsidRPr="00FA289C">
        <w:t xml:space="preserve"> район» в весенний период 2014 года»;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>За соблюдением требований</w:t>
      </w:r>
      <w:r w:rsidR="00B51D18">
        <w:t>,</w:t>
      </w:r>
      <w:r>
        <w:t xml:space="preserve"> указанных</w:t>
      </w:r>
      <w:r w:rsidR="00B51D18">
        <w:t xml:space="preserve"> в</w:t>
      </w:r>
      <w:r>
        <w:t xml:space="preserve"> муниципальном правовом акте</w:t>
      </w:r>
      <w:r w:rsidR="00B51D18">
        <w:t>,</w:t>
      </w:r>
      <w:r>
        <w:t xml:space="preserve"> осуществляется контроль. Лица, допустившие нарушение требований, несут ответственность в соответствии с законом Удмуртской Республики № 57-РЗ от 27 сентября 2011 г. «Об установлении административной ответственности за отдельные виды правонарушений», в том числе в виде административных штрафов.</w:t>
      </w:r>
    </w:p>
    <w:p w:rsidR="00121631" w:rsidRDefault="00A26DFB" w:rsidP="00121631">
      <w:pPr>
        <w:pStyle w:val="a3"/>
        <w:tabs>
          <w:tab w:val="left" w:pos="1134"/>
        </w:tabs>
        <w:spacing w:before="0" w:after="0"/>
        <w:ind w:firstLine="709"/>
        <w:jc w:val="both"/>
      </w:pPr>
      <w: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121631" w:rsidRDefault="00121631" w:rsidP="00121631">
      <w:pPr>
        <w:pStyle w:val="a3"/>
        <w:tabs>
          <w:tab w:val="left" w:pos="1134"/>
        </w:tabs>
        <w:spacing w:before="0" w:after="0"/>
        <w:ind w:firstLine="709"/>
        <w:jc w:val="both"/>
      </w:pPr>
    </w:p>
    <w:p w:rsidR="00A26DFB" w:rsidRDefault="00A26DFB" w:rsidP="00121631">
      <w:pPr>
        <w:pStyle w:val="a3"/>
        <w:tabs>
          <w:tab w:val="left" w:pos="1134"/>
        </w:tabs>
        <w:spacing w:before="0" w:after="0"/>
        <w:ind w:firstLine="709"/>
        <w:jc w:val="center"/>
      </w:pPr>
      <w:r>
        <w:rPr>
          <w:b/>
        </w:rPr>
        <w:t>4.7. Взаимодействие с органами государственной власти и местного самоуправления, организациями и гражданами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подпрограммы осуществляется взаимодействие с органами государственной власти Удмуртской Республики по вопросам строительства объектов утилизации и переработки отходов. 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lastRenderedPageBreak/>
        <w:t>В целях организации санитарной очистки и благоустройства территории муниципального образования осуществляется взаимодействие с организациями, управляющими многоквартирными жилыми домами, товариществами собственников жилья, организациями, индивидуальными предпринимателями и жителями района.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Услуги по организации сбора и вывоза отходов выполняют специализированные организации, имеющие лицензии установленного образца на данный вид деятельности по договорам с организациями.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proofErr w:type="gramStart"/>
      <w:r>
        <w:t>Контроль за</w:t>
      </w:r>
      <w:proofErr w:type="gramEnd"/>
      <w:r>
        <w:t xml:space="preserve"> соблюдением требований муниципальных правовых актов, принятых органами местного самоуправления </w:t>
      </w:r>
      <w:proofErr w:type="spellStart"/>
      <w:r>
        <w:t>Балезинского</w:t>
      </w:r>
      <w:proofErr w:type="spellEnd"/>
      <w:r>
        <w:t xml:space="preserve"> района в сфере благоустройства, осуществляется во взаимодействии с управляющими компаниями, председателями уличных комитетов, председателями территориального общественного самоуправления, гражданами и общественными организациями.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(муниципального) заказа.</w:t>
      </w:r>
    </w:p>
    <w:p w:rsidR="00A26DFB" w:rsidRDefault="00A26DFB" w:rsidP="00A26DFB">
      <w:pPr>
        <w:keepNext/>
        <w:spacing w:before="0"/>
        <w:ind w:firstLine="709"/>
        <w:jc w:val="both"/>
      </w:pPr>
      <w:r>
        <w:t>Для взаимодействия с населением:</w:t>
      </w:r>
    </w:p>
    <w:p w:rsidR="00A26DFB" w:rsidRDefault="00A26DFB" w:rsidP="00A26DF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организован прием граждан Главой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</w:t>
      </w:r>
      <w:r w:rsidR="00121631">
        <w:t xml:space="preserve">заместителем </w:t>
      </w:r>
      <w:r>
        <w:t>Глав</w:t>
      </w:r>
      <w:r w:rsidR="00121631">
        <w:t>ы</w:t>
      </w:r>
      <w:r>
        <w:t xml:space="preserve"> Администрации муниципального образования «</w:t>
      </w:r>
      <w:proofErr w:type="spellStart"/>
      <w:r>
        <w:t>Балезинский</w:t>
      </w:r>
      <w:proofErr w:type="spellEnd"/>
      <w:r>
        <w:t xml:space="preserve"> район»</w:t>
      </w:r>
      <w:r w:rsidR="00E90C94">
        <w:t xml:space="preserve"> по вопросам строительства и ЖКХ</w:t>
      </w:r>
      <w:r>
        <w:t>;</w:t>
      </w:r>
    </w:p>
    <w:p w:rsidR="00A26DFB" w:rsidRDefault="00A26DFB" w:rsidP="00121631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autoSpaceDE w:val="0"/>
        <w:spacing w:before="0"/>
        <w:ind w:left="0" w:right="-2" w:firstLine="709"/>
        <w:jc w:val="both"/>
        <w:rPr>
          <w:b/>
        </w:rPr>
      </w:pPr>
      <w:r>
        <w:t>ведется прием, рассмотрение обращений граждан, в том числе через Интернет-приемную; п</w:t>
      </w:r>
      <w:r>
        <w:rPr>
          <w:bCs w:val="0"/>
        </w:rPr>
        <w:t>о результатам рассмотрения обращений граждан принимаются меры реагирования.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4.8.</w:t>
      </w:r>
      <w:r>
        <w:rPr>
          <w:b/>
        </w:rPr>
        <w:tab/>
        <w:t>Ресурсное обеспечение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 xml:space="preserve">Источниками ресурсного обеспечения подпрограммы являются средства бюджета </w:t>
      </w:r>
      <w:proofErr w:type="spellStart"/>
      <w:r>
        <w:t>Балезинкого</w:t>
      </w:r>
      <w:proofErr w:type="spellEnd"/>
      <w:r>
        <w:t xml:space="preserve"> района, в том числе: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собственные средства – на реализацию мероприятий по благоустройству, озеленение, уличное освещение, выполнение мероприятий реестра наказов избирателей;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субсидии из бюджета Удмуртской Республики;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субвенции из бюджета Удмуртской Республики, в том числе на отлов и содержание безнадзорных животных.</w:t>
      </w: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2552"/>
        <w:gridCol w:w="1417"/>
        <w:gridCol w:w="1701"/>
        <w:gridCol w:w="1276"/>
        <w:gridCol w:w="1418"/>
        <w:gridCol w:w="850"/>
      </w:tblGrid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A26DFB" w:rsidRPr="00B73CB7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Плановое количество безнадзорных животных подлежащих отлову и</w:t>
            </w:r>
            <w:r w:rsidR="00121631">
              <w:rPr>
                <w:color w:val="000000"/>
                <w:lang w:eastAsia="ru-RU"/>
              </w:rPr>
              <w:t xml:space="preserve"> </w:t>
            </w:r>
            <w:r w:rsidRPr="00B73CB7">
              <w:rPr>
                <w:color w:val="000000"/>
                <w:lang w:eastAsia="ru-RU"/>
              </w:rPr>
              <w:t>содержанию, объём бюджетных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>ассигнований на реализацию отдельных государственных полномочий</w:t>
            </w:r>
          </w:p>
        </w:tc>
      </w:tr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3F1B93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Удмуртской Республики по отлову и содержанию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 xml:space="preserve">безнадзорных животных  по </w:t>
            </w:r>
            <w:proofErr w:type="spellStart"/>
            <w:r w:rsidR="00121631" w:rsidRPr="00121631">
              <w:rPr>
                <w:color w:val="000000"/>
                <w:lang w:eastAsia="ru-RU"/>
              </w:rPr>
              <w:t>Балезинскому</w:t>
            </w:r>
            <w:proofErr w:type="spellEnd"/>
            <w:r w:rsidR="00121631" w:rsidRPr="00121631">
              <w:rPr>
                <w:color w:val="000000"/>
                <w:lang w:eastAsia="ru-RU"/>
              </w:rPr>
              <w:t xml:space="preserve"> району за 20</w:t>
            </w:r>
            <w:r w:rsidR="003F1B93">
              <w:rPr>
                <w:color w:val="000000"/>
                <w:lang w:eastAsia="ru-RU"/>
              </w:rPr>
              <w:t>21</w:t>
            </w:r>
            <w:r w:rsidR="00121631" w:rsidRPr="00121631">
              <w:rPr>
                <w:color w:val="000000"/>
                <w:lang w:eastAsia="ru-RU"/>
              </w:rPr>
              <w:t>-2025 годы</w:t>
            </w:r>
          </w:p>
        </w:tc>
      </w:tr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121631">
            <w:pPr>
              <w:suppressAutoHyphens w:val="0"/>
              <w:spacing w:before="0"/>
              <w:jc w:val="both"/>
              <w:rPr>
                <w:color w:val="000000"/>
                <w:lang w:eastAsia="ru-RU"/>
              </w:rPr>
            </w:pPr>
          </w:p>
        </w:tc>
      </w:tr>
      <w:tr w:rsidR="00A26DFB" w:rsidRPr="00942562" w:rsidTr="00121631">
        <w:trPr>
          <w:trHeight w:val="80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26DFB" w:rsidRPr="00942562" w:rsidRDefault="00A26DFB" w:rsidP="007F36E7">
            <w:pPr>
              <w:suppressAutoHyphens w:val="0"/>
              <w:spacing w:before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42562">
              <w:rPr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6DFB" w:rsidRPr="00942562" w:rsidTr="00121631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121631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>/</w:t>
            </w:r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количество дворов в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Стоимость отлова и содержания одного безнадзорного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животноного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 по отлову  и содержанию 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безнадзорных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на год, гол.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Плановая сумма затрат на отлов и содержание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животныза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год,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годы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2019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2020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Default="00D22987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2021</w:t>
            </w:r>
          </w:p>
        </w:tc>
      </w:tr>
      <w:tr w:rsidR="00EA59BD" w:rsidRPr="00942562" w:rsidTr="00E90C94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2022</w:t>
            </w:r>
          </w:p>
        </w:tc>
      </w:tr>
      <w:tr w:rsidR="00EA59BD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2023</w:t>
            </w:r>
          </w:p>
        </w:tc>
      </w:tr>
      <w:tr w:rsidR="00EA59BD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2024</w:t>
            </w:r>
          </w:p>
        </w:tc>
      </w:tr>
      <w:tr w:rsidR="00EA59BD" w:rsidRPr="00942562" w:rsidTr="00121631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5059A0" w:rsidRDefault="00EA59BD">
            <w:pPr>
              <w:rPr>
                <w:sz w:val="20"/>
                <w:szCs w:val="20"/>
              </w:rPr>
            </w:pPr>
            <w:r w:rsidRPr="005059A0">
              <w:rPr>
                <w:sz w:val="20"/>
                <w:szCs w:val="20"/>
              </w:rPr>
              <w:t>МО "</w:t>
            </w:r>
            <w:proofErr w:type="spellStart"/>
            <w:r w:rsidRPr="005059A0">
              <w:rPr>
                <w:sz w:val="20"/>
                <w:szCs w:val="20"/>
              </w:rPr>
              <w:t>Балезинский</w:t>
            </w:r>
            <w:proofErr w:type="spellEnd"/>
            <w:r w:rsidRPr="005059A0">
              <w:rPr>
                <w:sz w:val="20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2025</w:t>
            </w:r>
          </w:p>
        </w:tc>
      </w:tr>
      <w:tr w:rsidR="00A26DFB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720,</w:t>
            </w:r>
            <w:r w:rsidR="00A26DFB">
              <w:rPr>
                <w:bCs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 </w:t>
            </w:r>
          </w:p>
        </w:tc>
      </w:tr>
    </w:tbl>
    <w:p w:rsidR="00A26DFB" w:rsidRDefault="00A26DFB" w:rsidP="00A26DFB">
      <w:pPr>
        <w:shd w:val="clear" w:color="auto" w:fill="FFFFFF"/>
        <w:tabs>
          <w:tab w:val="left" w:pos="1134"/>
        </w:tabs>
        <w:suppressAutoHyphens w:val="0"/>
        <w:spacing w:before="0"/>
        <w:ind w:left="568" w:right="-1"/>
        <w:jc w:val="both"/>
      </w:pP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 xml:space="preserve">Для проектирования и строительства объектов для утилизации отходов планируется привлечение </w:t>
      </w:r>
      <w:proofErr w:type="spellStart"/>
      <w:r>
        <w:t>софинансирования</w:t>
      </w:r>
      <w:proofErr w:type="spellEnd"/>
      <w:r>
        <w:t xml:space="preserve"> из бюджета Удмуртской Республики.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proofErr w:type="gramStart"/>
      <w:r>
        <w:t>В ходе реализации подпрограммы возможно получение грантов по итогам участия в конкурсах, проводимых на федеральном и региональном уровнях, а также грантов из различных источников на реализацию социальных проектов в сфере благоустройства.</w:t>
      </w:r>
      <w:proofErr w:type="gramEnd"/>
    </w:p>
    <w:p w:rsidR="00A26DFB" w:rsidRDefault="00850225" w:rsidP="00850225">
      <w:pPr>
        <w:tabs>
          <w:tab w:val="left" w:pos="1134"/>
        </w:tabs>
        <w:autoSpaceDE w:val="0"/>
        <w:spacing w:before="0"/>
        <w:jc w:val="both"/>
      </w:pPr>
      <w:r>
        <w:t xml:space="preserve">           </w:t>
      </w:r>
      <w:r w:rsidRPr="00850225">
        <w:t>Общий объем финансирования мероприятий программы за 201</w:t>
      </w:r>
      <w:r w:rsidR="004A0BD5">
        <w:t>9</w:t>
      </w:r>
      <w:r w:rsidRPr="00850225">
        <w:t>-202</w:t>
      </w:r>
      <w:r w:rsidR="004A0BD5">
        <w:t>5</w:t>
      </w:r>
      <w:r w:rsidRPr="00850225">
        <w:t xml:space="preserve"> годы за счет средств бюджета муниципального образования «</w:t>
      </w:r>
      <w:proofErr w:type="spellStart"/>
      <w:r w:rsidRPr="00850225">
        <w:t>Балезинский</w:t>
      </w:r>
      <w:proofErr w:type="spellEnd"/>
      <w:r w:rsidRPr="00850225">
        <w:t xml:space="preserve"> район» </w:t>
      </w:r>
      <w:proofErr w:type="gramStart"/>
      <w:r w:rsidRPr="00850225">
        <w:t>согласно приложения</w:t>
      </w:r>
      <w:proofErr w:type="gramEnd"/>
      <w:r w:rsidRPr="00850225">
        <w:t xml:space="preserve"> № 6.</w:t>
      </w:r>
    </w:p>
    <w:p w:rsidR="00A26DFB" w:rsidRDefault="00A26DFB" w:rsidP="00A26DFB">
      <w:pPr>
        <w:keepNext/>
        <w:spacing w:before="0"/>
        <w:ind w:firstLine="709"/>
        <w:jc w:val="both"/>
      </w:pPr>
      <w:r>
        <w:t xml:space="preserve">Ресурсное обеспечение подпрограммы за счет средств бюджета </w:t>
      </w:r>
      <w:proofErr w:type="spellStart"/>
      <w:r>
        <w:t>Балезинского</w:t>
      </w:r>
      <w:proofErr w:type="spellEnd"/>
      <w:r>
        <w:t xml:space="preserve"> района сформировано:</w:t>
      </w:r>
    </w:p>
    <w:p w:rsidR="00867D6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>- на 2020-2022 годы – в соответствии с решением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№ 37-293 от 12 декабря 2019 г. «О бюджете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на 2020 год и на плановый период 2021 и 2022 годов»;</w:t>
      </w:r>
    </w:p>
    <w:p w:rsidR="00867D6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>- на 2023-2025 годы – на основе расходов 2020 года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 на 202</w:t>
      </w:r>
      <w:r w:rsidR="00E90C94">
        <w:t>3</w:t>
      </w:r>
      <w:r>
        <w:t xml:space="preserve"> год – 1,032,  на 202</w:t>
      </w:r>
      <w:r w:rsidR="00E90C94">
        <w:t>4</w:t>
      </w:r>
      <w:r>
        <w:t xml:space="preserve"> год – 1,028, на 202</w:t>
      </w:r>
      <w:r w:rsidR="00E90C94">
        <w:t>5</w:t>
      </w:r>
      <w:r>
        <w:t xml:space="preserve"> год – 1,024.</w:t>
      </w:r>
    </w:p>
    <w:p w:rsidR="00A26DF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 xml:space="preserve">          </w:t>
      </w:r>
      <w:r w:rsidR="00A26DFB">
        <w:t xml:space="preserve">Ресурсное обеспечение подпрограммы за счет средств бюджета </w:t>
      </w:r>
      <w:proofErr w:type="spellStart"/>
      <w:r w:rsidR="00A26DFB">
        <w:t>Балезинского</w:t>
      </w:r>
      <w:proofErr w:type="spellEnd"/>
      <w:r w:rsidR="00A26DFB">
        <w:t xml:space="preserve"> района и средств бюджета Удмуртской Республики подлежит уточнению в рамках бюджетного цикла.</w:t>
      </w:r>
    </w:p>
    <w:p w:rsidR="00A26DFB" w:rsidRDefault="00A26DFB" w:rsidP="00A26DFB">
      <w:pPr>
        <w:spacing w:before="0"/>
        <w:ind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4.9. Риски и меры по управлению рисками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Финансовые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firstLine="709"/>
        <w:jc w:val="both"/>
      </w:pPr>
      <w: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>
        <w:t>дств в х</w:t>
      </w:r>
      <w:proofErr w:type="gramEnd"/>
      <w:r>
        <w:t>оде реализации мероприятий подпрограммы. Для управления риском: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требуемые объемы бюджетного финансирования обосновываются в рамках бюджетного цикла, проводится оценка потребности в предоставлении муниципальных услуг (выполнении работ);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Организационно-управленческие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 xml:space="preserve">Данная группа рисков связана с необходимостью вовлечения в процесс санитарной уборки и благоустройства территории </w:t>
      </w:r>
      <w:proofErr w:type="spellStart"/>
      <w:r>
        <w:t>Балезинского</w:t>
      </w:r>
      <w:proofErr w:type="spellEnd"/>
      <w:r>
        <w:t xml:space="preserve"> района многих участников: организаций различных форм собственности, индивидуальных предпринимателей, жителей района.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>В целях минимизации данных рисков: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>в районе формируется система управляющих территориями;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 xml:space="preserve">будет осуществляться составление планов работ, </w:t>
      </w:r>
      <w:proofErr w:type="gramStart"/>
      <w:r>
        <w:t>контроль за</w:t>
      </w:r>
      <w:proofErr w:type="gramEnd"/>
      <w:r>
        <w:t xml:space="preserve"> их исполнением, планируется закрепление персональной ответственности должностных лиц, специалистов за выполнение мероприятий подпрограммы и достижение целевых показателей (индикаторов) подпрограммы.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Неблагоприятные погодные условия, природные чрезвычайные ситуации</w:t>
      </w:r>
    </w:p>
    <w:p w:rsidR="00A26DFB" w:rsidRDefault="00A26DFB" w:rsidP="00A26DFB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lastRenderedPageBreak/>
        <w:t>На работу уличного освещения, сохранность и безопасность зеленых насаждений могут повлиять неблагоприятные погодные условия, природные чрезвычайные ситуации, такие как ураганы, обледенения линий электропередач, аномальные холода и т.п.</w:t>
      </w:r>
    </w:p>
    <w:p w:rsidR="00A26DFB" w:rsidRDefault="00A26DFB" w:rsidP="00A26DFB">
      <w:pPr>
        <w:tabs>
          <w:tab w:val="left" w:pos="1134"/>
        </w:tabs>
        <w:autoSpaceDE w:val="0"/>
        <w:spacing w:before="0"/>
        <w:ind w:firstLine="709"/>
        <w:jc w:val="both"/>
      </w:pPr>
      <w:r>
        <w:t>В целях минимизации риска, а также оперативной ликвидации последствий аварий и нарушений в системах жизнеобеспечения: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производится ликвидация аварийных деревьев;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разработан план действий на случай возникновения природных или техногенных катастроф;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реализуется комплекс мер по подготовке к работе в отопительный период;</w:t>
      </w:r>
    </w:p>
    <w:p w:rsidR="00A26DFB" w:rsidRPr="00ED3D97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  <w: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4.10. Конечные результаты и оценка эффективности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Подпрограмма направлена на создание комфортной, безопасной и  эстетически привлекательной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Ожидаемые результаты ее реализации: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повышение уровня благоустроенности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повышение уровня уличного освещения, и, в связи с этим, - безопасности  дорожного движения;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совершенствование системы утилизации твердых бытовых отходов – за счет проектирования и строительства мусоросортировочной станции;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сокращение количества вновь образуемых несанкционированных свалок;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повышение уровня ответственности жителей района за состояние чистоты </w:t>
      </w:r>
      <w:r>
        <w:rPr>
          <w:bCs w:val="0"/>
        </w:rPr>
        <w:t>и экологической безопасности в месте проживания;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- переход на более экономичные источники света, возможность регулировать уровень уличного освещения по потребности в вечернее и ночное время,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освещения.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Cs w:val="0"/>
        </w:rPr>
      </w:pPr>
      <w:r>
        <w:t>Повышение качества окружающей среды, уровня освещенности улично-дорожной сети позволит получить социальные эффекты: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rPr>
          <w:bCs w:val="0"/>
        </w:rPr>
        <w:t>будут сохранены жизнь и здоровье участников дорожного движения;</w:t>
      </w:r>
    </w:p>
    <w:p w:rsidR="00E90C94" w:rsidRPr="00E90C94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 w:rsidRPr="00E90C94">
        <w:rPr>
          <w:bCs w:val="0"/>
        </w:rPr>
        <w:t>повысится уровень удовлетворенности жителей качеством окружающей среды.</w:t>
      </w:r>
    </w:p>
    <w:p w:rsidR="00AC2115" w:rsidRDefault="00A26DFB" w:rsidP="00E90C94">
      <w:pPr>
        <w:pStyle w:val="a3"/>
        <w:tabs>
          <w:tab w:val="left" w:pos="993"/>
        </w:tabs>
        <w:suppressAutoHyphens w:val="0"/>
        <w:spacing w:before="0" w:after="0"/>
        <w:ind w:firstLine="709"/>
        <w:jc w:val="both"/>
      </w:pPr>
      <w: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</w:t>
      </w:r>
      <w:r w:rsidR="007D28FE">
        <w:t>ипальной программы</w:t>
      </w:r>
      <w:r w:rsidR="003F1B93">
        <w:t xml:space="preserve"> (приложение № 1)</w:t>
      </w:r>
      <w:r w:rsidR="007D28FE">
        <w:t>.</w:t>
      </w:r>
    </w:p>
    <w:sectPr w:rsidR="00AC2115" w:rsidSect="00867D6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 w:val="0"/>
        <w:i w:val="0"/>
        <w:sz w:val="20"/>
      </w:rPr>
    </w:lvl>
  </w:abstractNum>
  <w:abstractNum w:abstractNumId="1">
    <w:nsid w:val="0000000F"/>
    <w:multiLevelType w:val="singleLevel"/>
    <w:tmpl w:val="0000000F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11"/>
    <w:multiLevelType w:val="singleLevel"/>
    <w:tmpl w:val="00000011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b w:val="0"/>
        <w:i w:val="0"/>
        <w:sz w:val="24"/>
      </w:rPr>
    </w:lvl>
  </w:abstractNum>
  <w:abstractNum w:abstractNumId="3">
    <w:nsid w:val="00000012"/>
    <w:multiLevelType w:val="singleLevel"/>
    <w:tmpl w:val="00000012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4">
    <w:nsid w:val="00000013"/>
    <w:multiLevelType w:val="singleLevel"/>
    <w:tmpl w:val="00000013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6">
    <w:nsid w:val="00000019"/>
    <w:multiLevelType w:val="singleLevel"/>
    <w:tmpl w:val="00000019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7">
    <w:nsid w:val="0000001D"/>
    <w:multiLevelType w:val="singleLevel"/>
    <w:tmpl w:val="0000001D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8">
    <w:nsid w:val="0000001F"/>
    <w:multiLevelType w:val="singleLevel"/>
    <w:tmpl w:val="0000001F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9">
    <w:nsid w:val="00000023"/>
    <w:multiLevelType w:val="singleLevel"/>
    <w:tmpl w:val="00000023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0">
    <w:nsid w:val="00000029"/>
    <w:multiLevelType w:val="singleLevel"/>
    <w:tmpl w:val="00000029"/>
    <w:name w:val="WW8Num4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1">
    <w:nsid w:val="0000002F"/>
    <w:multiLevelType w:val="singleLevel"/>
    <w:tmpl w:val="0000002F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  <w:sz w:val="24"/>
      </w:rPr>
    </w:lvl>
  </w:abstractNum>
  <w:abstractNum w:abstractNumId="12">
    <w:nsid w:val="00000032"/>
    <w:multiLevelType w:val="singleLevel"/>
    <w:tmpl w:val="00000032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3">
    <w:nsid w:val="00000033"/>
    <w:multiLevelType w:val="singleLevel"/>
    <w:tmpl w:val="00000033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  <w:sz w:val="22"/>
      </w:rPr>
    </w:lvl>
  </w:abstractNum>
  <w:abstractNum w:abstractNumId="14">
    <w:nsid w:val="00000037"/>
    <w:multiLevelType w:val="singleLevel"/>
    <w:tmpl w:val="00000037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3A"/>
    <w:multiLevelType w:val="singleLevel"/>
    <w:tmpl w:val="0000003A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cs="Times New Roman"/>
      </w:rPr>
    </w:lvl>
  </w:abstractNum>
  <w:abstractNum w:abstractNumId="16">
    <w:nsid w:val="00000041"/>
    <w:multiLevelType w:val="singleLevel"/>
    <w:tmpl w:val="00000041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7">
    <w:nsid w:val="00000047"/>
    <w:multiLevelType w:val="singleLevel"/>
    <w:tmpl w:val="00000047"/>
    <w:name w:val="WW8Num7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8">
    <w:nsid w:val="0000004B"/>
    <w:multiLevelType w:val="singleLevel"/>
    <w:tmpl w:val="0000004B"/>
    <w:name w:val="WW8Num8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sz w:val="24"/>
      </w:rPr>
    </w:lvl>
  </w:abstractNum>
  <w:abstractNum w:abstractNumId="19">
    <w:nsid w:val="05A23984"/>
    <w:multiLevelType w:val="hybridMultilevel"/>
    <w:tmpl w:val="B3FC3F36"/>
    <w:lvl w:ilvl="0" w:tplc="8784549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47C2D"/>
    <w:multiLevelType w:val="hybridMultilevel"/>
    <w:tmpl w:val="9C56256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521A"/>
    <w:multiLevelType w:val="hybridMultilevel"/>
    <w:tmpl w:val="A1EA1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66B66"/>
    <w:multiLevelType w:val="hybridMultilevel"/>
    <w:tmpl w:val="202EDDC6"/>
    <w:lvl w:ilvl="0" w:tplc="A1A6D4CC">
      <w:start w:val="6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B6924"/>
    <w:multiLevelType w:val="hybridMultilevel"/>
    <w:tmpl w:val="44EA11D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2"/>
  </w:num>
  <w:num w:numId="23">
    <w:abstractNumId w:val="23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DC9"/>
    <w:rsid w:val="00001FD5"/>
    <w:rsid w:val="00010E6E"/>
    <w:rsid w:val="00012B71"/>
    <w:rsid w:val="00017D13"/>
    <w:rsid w:val="00022F79"/>
    <w:rsid w:val="00026ED7"/>
    <w:rsid w:val="000273CA"/>
    <w:rsid w:val="00027A13"/>
    <w:rsid w:val="00030993"/>
    <w:rsid w:val="00030D56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80AA6"/>
    <w:rsid w:val="00080B6B"/>
    <w:rsid w:val="00092526"/>
    <w:rsid w:val="000934E6"/>
    <w:rsid w:val="000A168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1631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1674"/>
    <w:rsid w:val="001D23EF"/>
    <w:rsid w:val="001D323E"/>
    <w:rsid w:val="001D5638"/>
    <w:rsid w:val="001E0EA5"/>
    <w:rsid w:val="001E1EC4"/>
    <w:rsid w:val="001E355E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3FE4"/>
    <w:rsid w:val="002C765A"/>
    <w:rsid w:val="002D28AA"/>
    <w:rsid w:val="002E55F8"/>
    <w:rsid w:val="002E7000"/>
    <w:rsid w:val="002F189A"/>
    <w:rsid w:val="002F57DF"/>
    <w:rsid w:val="002F59A4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1B93"/>
    <w:rsid w:val="003F2419"/>
    <w:rsid w:val="003F5634"/>
    <w:rsid w:val="003F62D2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5A3A"/>
    <w:rsid w:val="00426C70"/>
    <w:rsid w:val="00431FED"/>
    <w:rsid w:val="00433527"/>
    <w:rsid w:val="00436001"/>
    <w:rsid w:val="004427CB"/>
    <w:rsid w:val="0045251C"/>
    <w:rsid w:val="004526B9"/>
    <w:rsid w:val="00452EC1"/>
    <w:rsid w:val="00455715"/>
    <w:rsid w:val="00457E0A"/>
    <w:rsid w:val="00462EFF"/>
    <w:rsid w:val="004643EB"/>
    <w:rsid w:val="004658F4"/>
    <w:rsid w:val="0046646E"/>
    <w:rsid w:val="00467A98"/>
    <w:rsid w:val="00474365"/>
    <w:rsid w:val="004754A7"/>
    <w:rsid w:val="00475B43"/>
    <w:rsid w:val="00477980"/>
    <w:rsid w:val="004823DC"/>
    <w:rsid w:val="0048244A"/>
    <w:rsid w:val="00491038"/>
    <w:rsid w:val="00492068"/>
    <w:rsid w:val="004939EC"/>
    <w:rsid w:val="00495491"/>
    <w:rsid w:val="004A0BD5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59A0"/>
    <w:rsid w:val="0050727D"/>
    <w:rsid w:val="00511AEC"/>
    <w:rsid w:val="0051326E"/>
    <w:rsid w:val="00517597"/>
    <w:rsid w:val="00517D9C"/>
    <w:rsid w:val="00534C94"/>
    <w:rsid w:val="005356B8"/>
    <w:rsid w:val="00537D8B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24583"/>
    <w:rsid w:val="0063048D"/>
    <w:rsid w:val="00633649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4841"/>
    <w:rsid w:val="00680993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261"/>
    <w:rsid w:val="00711C35"/>
    <w:rsid w:val="00717822"/>
    <w:rsid w:val="00722B84"/>
    <w:rsid w:val="00723179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28FE"/>
    <w:rsid w:val="007D3B96"/>
    <w:rsid w:val="007D5CCA"/>
    <w:rsid w:val="007E1C4B"/>
    <w:rsid w:val="007E220F"/>
    <w:rsid w:val="007E42EE"/>
    <w:rsid w:val="007E698A"/>
    <w:rsid w:val="007F0066"/>
    <w:rsid w:val="007F0539"/>
    <w:rsid w:val="007F1F6D"/>
    <w:rsid w:val="007F36E7"/>
    <w:rsid w:val="007F498F"/>
    <w:rsid w:val="007F4CCD"/>
    <w:rsid w:val="008031C3"/>
    <w:rsid w:val="00803620"/>
    <w:rsid w:val="00807025"/>
    <w:rsid w:val="00813FD0"/>
    <w:rsid w:val="008172BE"/>
    <w:rsid w:val="00820228"/>
    <w:rsid w:val="00820DC9"/>
    <w:rsid w:val="008224BB"/>
    <w:rsid w:val="00834D73"/>
    <w:rsid w:val="00850225"/>
    <w:rsid w:val="0085132A"/>
    <w:rsid w:val="00867D6B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A63A3"/>
    <w:rsid w:val="009B1FEA"/>
    <w:rsid w:val="009B4017"/>
    <w:rsid w:val="009B4B1D"/>
    <w:rsid w:val="009B6496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6DFB"/>
    <w:rsid w:val="00A27B7F"/>
    <w:rsid w:val="00A3555D"/>
    <w:rsid w:val="00A378A6"/>
    <w:rsid w:val="00A4017E"/>
    <w:rsid w:val="00A41DF5"/>
    <w:rsid w:val="00A426B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18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5FD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6A84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0FEC"/>
    <w:rsid w:val="00D22987"/>
    <w:rsid w:val="00D25B4C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20A5"/>
    <w:rsid w:val="00E759E7"/>
    <w:rsid w:val="00E7740F"/>
    <w:rsid w:val="00E77536"/>
    <w:rsid w:val="00E7774B"/>
    <w:rsid w:val="00E8153A"/>
    <w:rsid w:val="00E8317C"/>
    <w:rsid w:val="00E85D89"/>
    <w:rsid w:val="00E8747C"/>
    <w:rsid w:val="00E90C94"/>
    <w:rsid w:val="00E930C2"/>
    <w:rsid w:val="00E950CD"/>
    <w:rsid w:val="00E96150"/>
    <w:rsid w:val="00EA0B16"/>
    <w:rsid w:val="00EA114A"/>
    <w:rsid w:val="00EA2E13"/>
    <w:rsid w:val="00EA4A31"/>
    <w:rsid w:val="00EA59A1"/>
    <w:rsid w:val="00EA59BD"/>
    <w:rsid w:val="00EA5AEC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12</Pages>
  <Words>5388</Words>
  <Characters>30717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14</cp:revision>
  <cp:lastPrinted>2020-09-21T04:43:00Z</cp:lastPrinted>
  <dcterms:created xsi:type="dcterms:W3CDTF">2020-09-10T13:04:00Z</dcterms:created>
  <dcterms:modified xsi:type="dcterms:W3CDTF">2020-11-06T14:16:00Z</dcterms:modified>
</cp:coreProperties>
</file>